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7EEF8" w14:textId="15E70285" w:rsidR="00B02322" w:rsidRDefault="00000000">
      <w:pPr>
        <w:pStyle w:val="Title"/>
        <w:jc w:val="center"/>
      </w:pPr>
      <w:r>
        <w:t xml:space="preserve">Splunk Master Administration </w:t>
      </w:r>
    </w:p>
    <w:p w14:paraId="34378579" w14:textId="77777777" w:rsidR="00B02322" w:rsidRDefault="00000000" w:rsidP="00384A2D">
      <w:pPr>
        <w:pStyle w:val="ListNumber"/>
        <w:spacing w:line="360" w:lineRule="auto"/>
        <w:ind w:left="357" w:hanging="357"/>
      </w:pPr>
      <w:r>
        <w:t xml:space="preserve">Part 1: </w:t>
      </w:r>
      <w:r>
        <w:rPr>
          <w:b/>
        </w:rPr>
        <w:t>Giới thiệu tổng quan</w:t>
      </w:r>
    </w:p>
    <w:p w14:paraId="51084394" w14:textId="77777777" w:rsidR="00B02322" w:rsidRDefault="00000000" w:rsidP="00384A2D">
      <w:pPr>
        <w:pStyle w:val="ListNumber"/>
        <w:spacing w:line="360" w:lineRule="auto"/>
        <w:ind w:left="357" w:hanging="357"/>
      </w:pPr>
      <w:r>
        <w:t xml:space="preserve">Part 2: </w:t>
      </w:r>
      <w:r>
        <w:rPr>
          <w:b/>
        </w:rPr>
        <w:t>Tổng quan về Splunk và Kiến trúc hệ thống</w:t>
      </w:r>
    </w:p>
    <w:p w14:paraId="45156FB0" w14:textId="77777777" w:rsidR="00B02322" w:rsidRDefault="00000000" w:rsidP="00384A2D">
      <w:pPr>
        <w:pStyle w:val="ListNumber"/>
        <w:spacing w:line="360" w:lineRule="auto"/>
        <w:ind w:left="357" w:hanging="357"/>
      </w:pPr>
      <w:r>
        <w:t xml:space="preserve">Part 3: </w:t>
      </w:r>
      <w:r>
        <w:rPr>
          <w:b/>
        </w:rPr>
        <w:t>Thiết lập tài khoản Splunk ban đầu</w:t>
      </w:r>
    </w:p>
    <w:p w14:paraId="626A947E" w14:textId="77777777" w:rsidR="00B02322" w:rsidRDefault="00000000" w:rsidP="00384A2D">
      <w:pPr>
        <w:pStyle w:val="ListNumber"/>
        <w:spacing w:line="360" w:lineRule="auto"/>
        <w:ind w:left="357" w:hanging="357"/>
      </w:pPr>
      <w:r>
        <w:t xml:space="preserve">Part 4: </w:t>
      </w:r>
      <w:r>
        <w:rPr>
          <w:b/>
        </w:rPr>
        <w:t>Cấu hình các cổng mạng (Splunk Ports)</w:t>
      </w:r>
    </w:p>
    <w:p w14:paraId="2DCF92A5" w14:textId="77777777" w:rsidR="00B02322" w:rsidRDefault="00000000" w:rsidP="00384A2D">
      <w:pPr>
        <w:pStyle w:val="ListNumber"/>
        <w:spacing w:line="360" w:lineRule="auto"/>
        <w:ind w:left="357" w:hanging="357"/>
      </w:pPr>
      <w:r>
        <w:t xml:space="preserve">Part 5: </w:t>
      </w:r>
      <w:r>
        <w:rPr>
          <w:b/>
        </w:rPr>
        <w:t>Cấu trúc thư mục của Splunk</w:t>
      </w:r>
    </w:p>
    <w:p w14:paraId="0F399ADD" w14:textId="77777777" w:rsidR="00B02322" w:rsidRDefault="00000000" w:rsidP="00384A2D">
      <w:pPr>
        <w:pStyle w:val="ListNumber"/>
        <w:spacing w:line="360" w:lineRule="auto"/>
        <w:ind w:left="357" w:hanging="357"/>
      </w:pPr>
      <w:r>
        <w:t xml:space="preserve">Part 6: </w:t>
      </w:r>
      <w:r>
        <w:rPr>
          <w:b/>
        </w:rPr>
        <w:t>Cài đặt và Quản lý Ứng dụng (Apps)</w:t>
      </w:r>
    </w:p>
    <w:p w14:paraId="2FF6B860" w14:textId="77777777" w:rsidR="00B02322" w:rsidRDefault="00000000" w:rsidP="00384A2D">
      <w:pPr>
        <w:pStyle w:val="ListNumber"/>
        <w:spacing w:line="360" w:lineRule="auto"/>
        <w:ind w:left="357" w:hanging="357"/>
      </w:pPr>
      <w:r>
        <w:t xml:space="preserve">Part 7: </w:t>
      </w:r>
      <w:r>
        <w:rPr>
          <w:b/>
        </w:rPr>
        <w:t>Người dùng, Quyền hạn và Xác thực (Tổng quan)</w:t>
      </w:r>
    </w:p>
    <w:p w14:paraId="270BF52C" w14:textId="77777777" w:rsidR="00B02322" w:rsidRDefault="00000000" w:rsidP="00384A2D">
      <w:pPr>
        <w:pStyle w:val="ListNumber"/>
        <w:spacing w:line="360" w:lineRule="auto"/>
        <w:ind w:left="357" w:hanging="357"/>
      </w:pPr>
      <w:r>
        <w:t xml:space="preserve">Part 8: </w:t>
      </w:r>
      <w:r>
        <w:rPr>
          <w:b/>
        </w:rPr>
        <w:t>Nhận diện các Nhóm quyền (Roles)</w:t>
      </w:r>
    </w:p>
    <w:p w14:paraId="10C9589A" w14:textId="77777777" w:rsidR="00B02322" w:rsidRDefault="00000000" w:rsidP="00384A2D">
      <w:pPr>
        <w:pStyle w:val="ListNumber"/>
        <w:spacing w:line="360" w:lineRule="auto"/>
        <w:ind w:left="357" w:hanging="357"/>
      </w:pPr>
      <w:r>
        <w:t xml:space="preserve">Part 9: </w:t>
      </w:r>
      <w:r>
        <w:rPr>
          <w:b/>
        </w:rPr>
        <w:t>Tự định nghĩa Nhóm quyền tùy chỉnh (Custom Roles)</w:t>
      </w:r>
    </w:p>
    <w:p w14:paraId="1758C797" w14:textId="77777777" w:rsidR="00B02322" w:rsidRDefault="00000000" w:rsidP="00384A2D">
      <w:pPr>
        <w:pStyle w:val="ListNumber"/>
        <w:spacing w:line="360" w:lineRule="auto"/>
        <w:ind w:left="357" w:hanging="357"/>
      </w:pPr>
      <w:r>
        <w:t xml:space="preserve">Part 10: </w:t>
      </w:r>
      <w:r>
        <w:rPr>
          <w:b/>
        </w:rPr>
        <w:t>Giới hạn quyền Tìm kiếm Dữ liệu (Index Search Options)</w:t>
      </w:r>
    </w:p>
    <w:p w14:paraId="43EDB5CF" w14:textId="77777777" w:rsidR="00B02322" w:rsidRDefault="00000000" w:rsidP="00384A2D">
      <w:pPr>
        <w:pStyle w:val="ListNumber"/>
        <w:spacing w:line="360" w:lineRule="auto"/>
        <w:ind w:left="357" w:hanging="357"/>
      </w:pPr>
      <w:r>
        <w:t xml:space="preserve">Part 11: </w:t>
      </w:r>
      <w:r>
        <w:rPr>
          <w:b/>
        </w:rPr>
        <w:t>Xác thực tài khoản nội bộ (Native Authentication)</w:t>
      </w:r>
    </w:p>
    <w:p w14:paraId="1164AAC2" w14:textId="77777777" w:rsidR="00B02322" w:rsidRDefault="00000000" w:rsidP="00384A2D">
      <w:pPr>
        <w:pStyle w:val="ListNumber"/>
        <w:spacing w:line="360" w:lineRule="auto"/>
        <w:ind w:left="357" w:hanging="357"/>
      </w:pPr>
      <w:r>
        <w:t xml:space="preserve">Part 12: </w:t>
      </w:r>
      <w:r>
        <w:rPr>
          <w:b/>
        </w:rPr>
        <w:t>Tích hợp xác thực LDAP (Active Directory)</w:t>
      </w:r>
    </w:p>
    <w:p w14:paraId="5DF77ECF" w14:textId="77777777" w:rsidR="00B02322" w:rsidRDefault="00000000" w:rsidP="00384A2D">
      <w:pPr>
        <w:pStyle w:val="ListNumber"/>
        <w:spacing w:line="360" w:lineRule="auto"/>
        <w:ind w:left="357" w:hanging="357"/>
      </w:pPr>
      <w:r>
        <w:t xml:space="preserve">Part 13: </w:t>
      </w:r>
      <w:r>
        <w:rPr>
          <w:b/>
        </w:rPr>
        <w:t>Đăng nhập một lần SAML 2.0 (SSO)</w:t>
      </w:r>
    </w:p>
    <w:p w14:paraId="7AC8BD16" w14:textId="77777777" w:rsidR="00B02322" w:rsidRDefault="00000000" w:rsidP="00384A2D">
      <w:pPr>
        <w:pStyle w:val="ListNumber"/>
        <w:spacing w:line="360" w:lineRule="auto"/>
        <w:ind w:left="357" w:hanging="357"/>
      </w:pPr>
      <w:r>
        <w:t xml:space="preserve">Part 14: </w:t>
      </w:r>
      <w:r>
        <w:rPr>
          <w:b/>
        </w:rPr>
        <w:t>Triển khai Scripted Inputs và Network Inputs</w:t>
      </w:r>
    </w:p>
    <w:sectPr w:rsidR="00B02322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90326" w14:textId="77777777" w:rsidR="008626D3" w:rsidRDefault="008626D3">
      <w:pPr>
        <w:spacing w:after="0" w:line="240" w:lineRule="auto"/>
      </w:pPr>
      <w:r>
        <w:separator/>
      </w:r>
    </w:p>
  </w:endnote>
  <w:endnote w:type="continuationSeparator" w:id="0">
    <w:p w14:paraId="1171CC45" w14:textId="77777777" w:rsidR="008626D3" w:rsidRDefault="00862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8E4EE" w14:textId="77777777" w:rsidR="008626D3" w:rsidRDefault="008626D3">
      <w:pPr>
        <w:spacing w:after="0" w:line="240" w:lineRule="auto"/>
      </w:pPr>
      <w:r>
        <w:separator/>
      </w:r>
    </w:p>
  </w:footnote>
  <w:footnote w:type="continuationSeparator" w:id="0">
    <w:p w14:paraId="04DF6434" w14:textId="77777777" w:rsidR="008626D3" w:rsidRDefault="00862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AFE11" w14:textId="77777777" w:rsidR="00B02322" w:rsidRDefault="00000000">
    <w:pPr>
      <w:pStyle w:val="Header"/>
      <w:jc w:val="right"/>
    </w:pPr>
    <w:r>
      <w:t>Người tổng hợp: hainguyenit.edubit.vn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0448586">
    <w:abstractNumId w:val="8"/>
  </w:num>
  <w:num w:numId="2" w16cid:durableId="1939675390">
    <w:abstractNumId w:val="6"/>
  </w:num>
  <w:num w:numId="3" w16cid:durableId="1025668706">
    <w:abstractNumId w:val="5"/>
  </w:num>
  <w:num w:numId="4" w16cid:durableId="325327883">
    <w:abstractNumId w:val="4"/>
  </w:num>
  <w:num w:numId="5" w16cid:durableId="566765444">
    <w:abstractNumId w:val="7"/>
  </w:num>
  <w:num w:numId="6" w16cid:durableId="262347444">
    <w:abstractNumId w:val="3"/>
  </w:num>
  <w:num w:numId="7" w16cid:durableId="982543950">
    <w:abstractNumId w:val="2"/>
  </w:num>
  <w:num w:numId="8" w16cid:durableId="551232076">
    <w:abstractNumId w:val="1"/>
  </w:num>
  <w:num w:numId="9" w16cid:durableId="1889997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2C5D"/>
    <w:rsid w:val="0015074B"/>
    <w:rsid w:val="0029639D"/>
    <w:rsid w:val="00326F90"/>
    <w:rsid w:val="00384A2D"/>
    <w:rsid w:val="008626D3"/>
    <w:rsid w:val="00AA1D8D"/>
    <w:rsid w:val="00B02322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29BD99"/>
  <w14:defaultImageDpi w14:val="300"/>
  <w15:docId w15:val="{A71B2017-FD57-4192-82ED-FC7B57F21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Nguyễn Minh Hải</cp:lastModifiedBy>
  <cp:revision>2</cp:revision>
  <dcterms:created xsi:type="dcterms:W3CDTF">2013-12-23T23:15:00Z</dcterms:created>
  <dcterms:modified xsi:type="dcterms:W3CDTF">2026-07-28T06:13:00Z</dcterms:modified>
  <cp:category/>
</cp:coreProperties>
</file>