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Splunk Master: Part 9 - Tự định nghĩa Nhóm quyền tùy chỉnh (Custom Roles)</w:t>
      </w:r>
    </w:p>
    <w:p>
      <w:r>
        <w:t>Nếu quyền mặc định không đủ xài, thì phần này mình sẽ tự 'nặn' ra một cái Role riêng (Custom Role) đo ni đóng giày cho công ty của mình.</w:t>
      </w:r>
    </w:p>
    <w:p>
      <w:r>
        <w:br w:type="page"/>
      </w:r>
    </w:p>
    <w:p>
      <w:pPr>
        <w:pStyle w:val="Heading2"/>
      </w:pPr>
      <w:r>
        <w:t>Bước 1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9_step1_final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2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9_step2_fina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3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9_step3_final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4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9_step4_final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5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9_step5_final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6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9_step6_final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7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9_step7_final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8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9_step8_final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sectPr w:rsidR="00FC693F" w:rsidRPr="0006063C" w:rsidSect="00034616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image" Target="media/image1.jpg"/><Relationship Id="rId11" Type="http://schemas.openxmlformats.org/officeDocument/2006/relationships/image" Target="media/image2.jpg"/><Relationship Id="rId12" Type="http://schemas.openxmlformats.org/officeDocument/2006/relationships/image" Target="media/image3.jpg"/><Relationship Id="rId13" Type="http://schemas.openxmlformats.org/officeDocument/2006/relationships/image" Target="media/image4.jpg"/><Relationship Id="rId14" Type="http://schemas.openxmlformats.org/officeDocument/2006/relationships/image" Target="media/image5.jpg"/><Relationship Id="rId15" Type="http://schemas.openxmlformats.org/officeDocument/2006/relationships/image" Target="media/image6.jpg"/><Relationship Id="rId16" Type="http://schemas.openxmlformats.org/officeDocument/2006/relationships/image" Target="media/image7.jpg"/><Relationship Id="rId17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