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Splunk Master: Part 8 - Nhận diện các Nhóm quyền (Roles)</w:t>
      </w:r>
    </w:p>
    <w:p>
      <w:r>
        <w:t>Phần này là bước nhận diện các nhóm quyền hạn (Roles). Kiểu như phân loại ai là sếp, ai là lính để lát nữa cấp quyền cho chuẩn.</w:t>
      </w:r>
    </w:p>
    <w:p>
      <w:r>
        <w:br w:type="page"/>
      </w:r>
    </w:p>
    <w:p>
      <w:pPr>
        <w:pStyle w:val="Heading2"/>
      </w:pPr>
      <w:r>
        <w:t>Bước 1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2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3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4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5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6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6_fina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7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7_final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8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8_step8_final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