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Cisco Meraki Guide - Part 8 (nguồn youtube clip nhé)</w:t>
      </w:r>
    </w:p>
    <w:p>
      <w:pPr>
        <w:pStyle w:val="Heading1"/>
      </w:pPr>
      <w:r>
        <w:t>🌟 Tổng Quan (Overview)</w:t>
      </w:r>
    </w:p>
    <w:p>
      <w:r>
        <w:t>Tài liệu này hướng dẫn các bước thiết lập cơ bản trên hệ thống Cisco Meraki Cloud Dashboard (Phần 8). Trong phần này, chúng ta sẽ thực hiện các cấu hình sau:</w:t>
      </w:r>
    </w:p>
    <w:p>
      <w:pPr>
        <w:pStyle w:val="ListNumber"/>
      </w:pPr>
      <w:r>
        <w:t>Cấu hình các điều kiện tiên quyết cho việc quản lý thiết bị Apple (APN).</w:t>
      </w:r>
    </w:p>
    <w:p>
      <w:pPr>
        <w:pStyle w:val="ListNumber"/>
      </w:pPr>
      <w:r>
        <w:t>Tạo và tải lên chứng chỉ đẩy của Apple để hỗ trợ dịch vụ thông báo đẩy.</w:t>
      </w:r>
    </w:p>
    <w:p>
      <w:pPr>
        <w:pStyle w:val="ListNumber"/>
      </w:pPr>
      <w:r>
        <w:t>Thiết lập các cài đặt chung cho Hệ thống quản lý, bao gồm chuỗi đăng ký tùy chỉnh.</w:t>
      </w:r>
    </w:p>
    <w:p>
      <w:pPr>
        <w:pStyle w:val="ListNumber"/>
      </w:pPr>
      <w:r>
        <w:t>Cấu hình các tùy chọn bảo mật cho việc đăng ký thiết bị, như xác thực bắt buộc.</w:t>
      </w:r>
    </w:p>
    <w:p>
      <w:pPr>
        <w:pStyle w:val="ListNumber"/>
      </w:pPr>
      <w:r>
        <w:t>Thiết lập quyền truy cập cho thiết bị iOS và Mac, bao gồm hạn chế các tính năng như Remote Desktop.</w:t>
      </w:r>
    </w:p>
    <w:p>
      <w:pPr>
        <w:pStyle w:val="ListNumber"/>
      </w:pPr>
      <w:r>
        <w:t>Kích hoạt và tùy chỉnh cổng tự phục vụ cho người dùng cuối, bao gồm thương hiệu.</w:t>
      </w:r>
    </w:p>
    <w:p>
      <w:pPr>
        <w:pStyle w:val="ListNumber"/>
      </w:pPr>
      <w:r>
        <w:t>Cấu hình phương thức xác thực cho việc đăng ký thiết bị (Meraki Hosted Accounts).</w:t>
      </w:r>
    </w:p>
    <w:p>
      <w:pPr>
        <w:pStyle w:val="ListNumber"/>
      </w:pPr>
      <w:r>
        <w:t>Tạo tài khoản người dùng nội bộ để kiểm thử việc đăng ký thiết bị.</w:t>
      </w:r>
    </w:p>
    <w:p>
      <w:pPr>
        <w:spacing w:after="280"/>
      </w:pPr>
    </w:p>
    <w:p>
      <w:r>
        <w:br w:type="page"/>
      </w:r>
    </w:p>
    <w:p>
      <w:pPr>
        <w:pStyle w:val="Heading2"/>
      </w:pPr>
      <w:r>
        <w:t>Bước 1</w:t>
      </w:r>
    </w:p>
    <w:p>
      <w:r>
        <w:drawing>
          <wp:inline xmlns:a="http://schemas.openxmlformats.org/drawingml/2006/main" xmlns:pic="http://schemas.openxmlformats.org/drawingml/2006/picture">
            <wp:extent cx="8686800" cy="4886325"/>
            <wp:docPr id="1" name="Picture 1"/>
            <wp:cNvGraphicFramePr>
              <a:graphicFrameLocks noChangeAspect="1"/>
            </wp:cNvGraphicFramePr>
            <a:graphic>
              <a:graphicData uri="http://schemas.openxmlformats.org/drawingml/2006/picture">
                <pic:pic>
                  <pic:nvPicPr>
                    <pic:cNvPr id="0" name="step_1.jpg"/>
                    <pic:cNvPicPr/>
                  </pic:nvPicPr>
                  <pic:blipFill>
                    <a:blip r:embed="rId9"/>
                    <a:stretch>
                      <a:fillRect/>
                    </a:stretch>
                  </pic:blipFill>
                  <pic:spPr>
                    <a:xfrm>
                      <a:off x="0" y="0"/>
                      <a:ext cx="8686800" cy="4886325"/>
                    </a:xfrm>
                    <a:prstGeom prst="rect"/>
                  </pic:spPr>
                </pic:pic>
              </a:graphicData>
            </a:graphic>
          </wp:inline>
        </w:drawing>
      </w:r>
    </w:p>
    <w:p>
      <w:pPr>
        <w:pStyle w:val="Heading2"/>
      </w:pPr>
      <w:r>
        <w:t>Bước 2</w:t>
      </w:r>
    </w:p>
    <w:p>
      <w:r>
        <w:drawing>
          <wp:inline xmlns:a="http://schemas.openxmlformats.org/drawingml/2006/main" xmlns:pic="http://schemas.openxmlformats.org/drawingml/2006/picture">
            <wp:extent cx="8686800" cy="4886325"/>
            <wp:docPr id="2" name="Picture 2"/>
            <wp:cNvGraphicFramePr>
              <a:graphicFrameLocks noChangeAspect="1"/>
            </wp:cNvGraphicFramePr>
            <a:graphic>
              <a:graphicData uri="http://schemas.openxmlformats.org/drawingml/2006/picture">
                <pic:pic>
                  <pic:nvPicPr>
                    <pic:cNvPr id="0" name="step_2.jpg"/>
                    <pic:cNvPicPr/>
                  </pic:nvPicPr>
                  <pic:blipFill>
                    <a:blip r:embed="rId10"/>
                    <a:stretch>
                      <a:fillRect/>
                    </a:stretch>
                  </pic:blipFill>
                  <pic:spPr>
                    <a:xfrm>
                      <a:off x="0" y="0"/>
                      <a:ext cx="8686800" cy="4886325"/>
                    </a:xfrm>
                    <a:prstGeom prst="rect"/>
                  </pic:spPr>
                </pic:pic>
              </a:graphicData>
            </a:graphic>
          </wp:inline>
        </w:drawing>
      </w:r>
    </w:p>
    <w:p>
      <w:pPr>
        <w:pStyle w:val="Heading2"/>
      </w:pPr>
      <w:r>
        <w:t>Bước 3</w:t>
      </w:r>
    </w:p>
    <w:p>
      <w:r>
        <w:drawing>
          <wp:inline xmlns:a="http://schemas.openxmlformats.org/drawingml/2006/main" xmlns:pic="http://schemas.openxmlformats.org/drawingml/2006/picture">
            <wp:extent cx="8686800" cy="4886325"/>
            <wp:docPr id="3" name="Picture 3"/>
            <wp:cNvGraphicFramePr>
              <a:graphicFrameLocks noChangeAspect="1"/>
            </wp:cNvGraphicFramePr>
            <a:graphic>
              <a:graphicData uri="http://schemas.openxmlformats.org/drawingml/2006/picture">
                <pic:pic>
                  <pic:nvPicPr>
                    <pic:cNvPr id="0" name="step_3.jpg"/>
                    <pic:cNvPicPr/>
                  </pic:nvPicPr>
                  <pic:blipFill>
                    <a:blip r:embed="rId11"/>
                    <a:stretch>
                      <a:fillRect/>
                    </a:stretch>
                  </pic:blipFill>
                  <pic:spPr>
                    <a:xfrm>
                      <a:off x="0" y="0"/>
                      <a:ext cx="8686800" cy="4886325"/>
                    </a:xfrm>
                    <a:prstGeom prst="rect"/>
                  </pic:spPr>
                </pic:pic>
              </a:graphicData>
            </a:graphic>
          </wp:inline>
        </w:drawing>
      </w:r>
    </w:p>
    <w:p>
      <w:pPr>
        <w:pStyle w:val="Heading2"/>
      </w:pPr>
      <w:r>
        <w:t>Bước 4</w:t>
      </w:r>
    </w:p>
    <w:p>
      <w:r>
        <w:drawing>
          <wp:inline xmlns:a="http://schemas.openxmlformats.org/drawingml/2006/main" xmlns:pic="http://schemas.openxmlformats.org/drawingml/2006/picture">
            <wp:extent cx="8686800" cy="4886325"/>
            <wp:docPr id="4" name="Picture 4"/>
            <wp:cNvGraphicFramePr>
              <a:graphicFrameLocks noChangeAspect="1"/>
            </wp:cNvGraphicFramePr>
            <a:graphic>
              <a:graphicData uri="http://schemas.openxmlformats.org/drawingml/2006/picture">
                <pic:pic>
                  <pic:nvPicPr>
                    <pic:cNvPr id="0" name="step_4.jpg"/>
                    <pic:cNvPicPr/>
                  </pic:nvPicPr>
                  <pic:blipFill>
                    <a:blip r:embed="rId12"/>
                    <a:stretch>
                      <a:fillRect/>
                    </a:stretch>
                  </pic:blipFill>
                  <pic:spPr>
                    <a:xfrm>
                      <a:off x="0" y="0"/>
                      <a:ext cx="8686800" cy="4886325"/>
                    </a:xfrm>
                    <a:prstGeom prst="rect"/>
                  </pic:spPr>
                </pic:pic>
              </a:graphicData>
            </a:graphic>
          </wp:inline>
        </w:drawing>
      </w:r>
    </w:p>
    <w:p>
      <w:pPr>
        <w:pStyle w:val="Heading2"/>
      </w:pPr>
      <w:r>
        <w:t>Bước 5</w:t>
      </w:r>
    </w:p>
    <w:p>
      <w:r>
        <w:drawing>
          <wp:inline xmlns:a="http://schemas.openxmlformats.org/drawingml/2006/main" xmlns:pic="http://schemas.openxmlformats.org/drawingml/2006/picture">
            <wp:extent cx="8686800" cy="4886325"/>
            <wp:docPr id="5" name="Picture 5"/>
            <wp:cNvGraphicFramePr>
              <a:graphicFrameLocks noChangeAspect="1"/>
            </wp:cNvGraphicFramePr>
            <a:graphic>
              <a:graphicData uri="http://schemas.openxmlformats.org/drawingml/2006/picture">
                <pic:pic>
                  <pic:nvPicPr>
                    <pic:cNvPr id="0" name="step_5.jpg"/>
                    <pic:cNvPicPr/>
                  </pic:nvPicPr>
                  <pic:blipFill>
                    <a:blip r:embed="rId13"/>
                    <a:stretch>
                      <a:fillRect/>
                    </a:stretch>
                  </pic:blipFill>
                  <pic:spPr>
                    <a:xfrm>
                      <a:off x="0" y="0"/>
                      <a:ext cx="8686800" cy="4886325"/>
                    </a:xfrm>
                    <a:prstGeom prst="rect"/>
                  </pic:spPr>
                </pic:pic>
              </a:graphicData>
            </a:graphic>
          </wp:inline>
        </w:drawing>
      </w:r>
    </w:p>
    <w:p>
      <w:pPr>
        <w:pStyle w:val="Heading2"/>
      </w:pPr>
      <w:r>
        <w:t>Bước 6</w:t>
      </w:r>
    </w:p>
    <w:p>
      <w:r>
        <w:drawing>
          <wp:inline xmlns:a="http://schemas.openxmlformats.org/drawingml/2006/main" xmlns:pic="http://schemas.openxmlformats.org/drawingml/2006/picture">
            <wp:extent cx="8686800" cy="4886325"/>
            <wp:docPr id="6" name="Picture 6"/>
            <wp:cNvGraphicFramePr>
              <a:graphicFrameLocks noChangeAspect="1"/>
            </wp:cNvGraphicFramePr>
            <a:graphic>
              <a:graphicData uri="http://schemas.openxmlformats.org/drawingml/2006/picture">
                <pic:pic>
                  <pic:nvPicPr>
                    <pic:cNvPr id="0" name="step_6.jpg"/>
                    <pic:cNvPicPr/>
                  </pic:nvPicPr>
                  <pic:blipFill>
                    <a:blip r:embed="rId14"/>
                    <a:stretch>
                      <a:fillRect/>
                    </a:stretch>
                  </pic:blipFill>
                  <pic:spPr>
                    <a:xfrm>
                      <a:off x="0" y="0"/>
                      <a:ext cx="8686800" cy="4886325"/>
                    </a:xfrm>
                    <a:prstGeom prst="rect"/>
                  </pic:spPr>
                </pic:pic>
              </a:graphicData>
            </a:graphic>
          </wp:inline>
        </w:drawing>
      </w:r>
    </w:p>
    <w:p>
      <w:pPr>
        <w:pStyle w:val="Heading2"/>
      </w:pPr>
      <w:r>
        <w:t>Bước 7</w:t>
      </w:r>
    </w:p>
    <w:p>
      <w:r>
        <w:drawing>
          <wp:inline xmlns:a="http://schemas.openxmlformats.org/drawingml/2006/main" xmlns:pic="http://schemas.openxmlformats.org/drawingml/2006/picture">
            <wp:extent cx="8686800" cy="4886325"/>
            <wp:docPr id="7" name="Picture 7"/>
            <wp:cNvGraphicFramePr>
              <a:graphicFrameLocks noChangeAspect="1"/>
            </wp:cNvGraphicFramePr>
            <a:graphic>
              <a:graphicData uri="http://schemas.openxmlformats.org/drawingml/2006/picture">
                <pic:pic>
                  <pic:nvPicPr>
                    <pic:cNvPr id="0" name="step_7.jpg"/>
                    <pic:cNvPicPr/>
                  </pic:nvPicPr>
                  <pic:blipFill>
                    <a:blip r:embed="rId15"/>
                    <a:stretch>
                      <a:fillRect/>
                    </a:stretch>
                  </pic:blipFill>
                  <pic:spPr>
                    <a:xfrm>
                      <a:off x="0" y="0"/>
                      <a:ext cx="8686800" cy="4886325"/>
                    </a:xfrm>
                    <a:prstGeom prst="rect"/>
                  </pic:spPr>
                </pic:pic>
              </a:graphicData>
            </a:graphic>
          </wp:inline>
        </w:drawing>
      </w:r>
    </w:p>
    <w:p>
      <w:pPr>
        <w:pStyle w:val="Heading2"/>
      </w:pPr>
      <w:r>
        <w:t>Bước 8</w:t>
      </w:r>
    </w:p>
    <w:p>
      <w:r>
        <w:drawing>
          <wp:inline xmlns:a="http://schemas.openxmlformats.org/drawingml/2006/main" xmlns:pic="http://schemas.openxmlformats.org/drawingml/2006/picture">
            <wp:extent cx="8686800" cy="4886325"/>
            <wp:docPr id="8" name="Picture 8"/>
            <wp:cNvGraphicFramePr>
              <a:graphicFrameLocks noChangeAspect="1"/>
            </wp:cNvGraphicFramePr>
            <a:graphic>
              <a:graphicData uri="http://schemas.openxmlformats.org/drawingml/2006/picture">
                <pic:pic>
                  <pic:nvPicPr>
                    <pic:cNvPr id="0" name="step_8.jpg"/>
                    <pic:cNvPicPr/>
                  </pic:nvPicPr>
                  <pic:blipFill>
                    <a:blip r:embed="rId16"/>
                    <a:stretch>
                      <a:fillRect/>
                    </a:stretch>
                  </pic:blipFill>
                  <pic:spPr>
                    <a:xfrm>
                      <a:off x="0" y="0"/>
                      <a:ext cx="8686800" cy="4886325"/>
                    </a:xfrm>
                    <a:prstGeom prst="rect"/>
                  </pic:spPr>
                </pic:pic>
              </a:graphicData>
            </a:graphic>
          </wp:inline>
        </w:drawing>
      </w:r>
    </w:p>
    <w:p>
      <w:pPr>
        <w:pStyle w:val="Heading2"/>
      </w:pPr>
      <w:r>
        <w:t>Bước 9</w:t>
      </w:r>
    </w:p>
    <w:p>
      <w:r>
        <w:drawing>
          <wp:inline xmlns:a="http://schemas.openxmlformats.org/drawingml/2006/main" xmlns:pic="http://schemas.openxmlformats.org/drawingml/2006/picture">
            <wp:extent cx="8686800" cy="4886325"/>
            <wp:docPr id="9" name="Picture 9"/>
            <wp:cNvGraphicFramePr>
              <a:graphicFrameLocks noChangeAspect="1"/>
            </wp:cNvGraphicFramePr>
            <a:graphic>
              <a:graphicData uri="http://schemas.openxmlformats.org/drawingml/2006/picture">
                <pic:pic>
                  <pic:nvPicPr>
                    <pic:cNvPr id="0" name="step_9.jpg"/>
                    <pic:cNvPicPr/>
                  </pic:nvPicPr>
                  <pic:blipFill>
                    <a:blip r:embed="rId17"/>
                    <a:stretch>
                      <a:fillRect/>
                    </a:stretch>
                  </pic:blipFill>
                  <pic:spPr>
                    <a:xfrm>
                      <a:off x="0" y="0"/>
                      <a:ext cx="8686800" cy="4886325"/>
                    </a:xfrm>
                    <a:prstGeom prst="rect"/>
                  </pic:spPr>
                </pic:pic>
              </a:graphicData>
            </a:graphic>
          </wp:inline>
        </w:drawing>
      </w:r>
    </w:p>
    <w:p>
      <w:pPr>
        <w:pStyle w:val="Heading2"/>
      </w:pPr>
      <w:r>
        <w:t>Bước 10</w:t>
      </w:r>
    </w:p>
    <w:p>
      <w:r>
        <w:drawing>
          <wp:inline xmlns:a="http://schemas.openxmlformats.org/drawingml/2006/main" xmlns:pic="http://schemas.openxmlformats.org/drawingml/2006/picture">
            <wp:extent cx="8686800" cy="4886325"/>
            <wp:docPr id="10" name="Picture 10"/>
            <wp:cNvGraphicFramePr>
              <a:graphicFrameLocks noChangeAspect="1"/>
            </wp:cNvGraphicFramePr>
            <a:graphic>
              <a:graphicData uri="http://schemas.openxmlformats.org/drawingml/2006/picture">
                <pic:pic>
                  <pic:nvPicPr>
                    <pic:cNvPr id="0" name="step_10.jpg"/>
                    <pic:cNvPicPr/>
                  </pic:nvPicPr>
                  <pic:blipFill>
                    <a:blip r:embed="rId18"/>
                    <a:stretch>
                      <a:fillRect/>
                    </a:stretch>
                  </pic:blipFill>
                  <pic:spPr>
                    <a:xfrm>
                      <a:off x="0" y="0"/>
                      <a:ext cx="8686800" cy="4886325"/>
                    </a:xfrm>
                    <a:prstGeom prst="rect"/>
                  </pic:spPr>
                </pic:pic>
              </a:graphicData>
            </a:graphic>
          </wp:inline>
        </w:drawing>
      </w:r>
    </w:p>
    <w:p>
      <w:pPr>
        <w:pStyle w:val="Heading2"/>
      </w:pPr>
      <w:r>
        <w:t>Bước 11</w:t>
      </w:r>
    </w:p>
    <w:p>
      <w:r>
        <w:drawing>
          <wp:inline xmlns:a="http://schemas.openxmlformats.org/drawingml/2006/main" xmlns:pic="http://schemas.openxmlformats.org/drawingml/2006/picture">
            <wp:extent cx="8686800" cy="4886325"/>
            <wp:docPr id="11" name="Picture 11"/>
            <wp:cNvGraphicFramePr>
              <a:graphicFrameLocks noChangeAspect="1"/>
            </wp:cNvGraphicFramePr>
            <a:graphic>
              <a:graphicData uri="http://schemas.openxmlformats.org/drawingml/2006/picture">
                <pic:pic>
                  <pic:nvPicPr>
                    <pic:cNvPr id="0" name="step_11.jpg"/>
                    <pic:cNvPicPr/>
                  </pic:nvPicPr>
                  <pic:blipFill>
                    <a:blip r:embed="rId19"/>
                    <a:stretch>
                      <a:fillRect/>
                    </a:stretch>
                  </pic:blipFill>
                  <pic:spPr>
                    <a:xfrm>
                      <a:off x="0" y="0"/>
                      <a:ext cx="8686800" cy="4886325"/>
                    </a:xfrm>
                    <a:prstGeom prst="rect"/>
                  </pic:spPr>
                </pic:pic>
              </a:graphicData>
            </a:graphic>
          </wp:inline>
        </w:drawing>
      </w:r>
    </w:p>
    <w:p>
      <w:pPr>
        <w:pStyle w:val="Heading2"/>
      </w:pPr>
      <w:r>
        <w:t>Bước 12</w:t>
      </w:r>
    </w:p>
    <w:p>
      <w:r>
        <w:drawing>
          <wp:inline xmlns:a="http://schemas.openxmlformats.org/drawingml/2006/main" xmlns:pic="http://schemas.openxmlformats.org/drawingml/2006/picture">
            <wp:extent cx="8686800" cy="4886325"/>
            <wp:docPr id="12" name="Picture 12"/>
            <wp:cNvGraphicFramePr>
              <a:graphicFrameLocks noChangeAspect="1"/>
            </wp:cNvGraphicFramePr>
            <a:graphic>
              <a:graphicData uri="http://schemas.openxmlformats.org/drawingml/2006/picture">
                <pic:pic>
                  <pic:nvPicPr>
                    <pic:cNvPr id="0" name="step_12.jpg"/>
                    <pic:cNvPicPr/>
                  </pic:nvPicPr>
                  <pic:blipFill>
                    <a:blip r:embed="rId20"/>
                    <a:stretch>
                      <a:fillRect/>
                    </a:stretch>
                  </pic:blipFill>
                  <pic:spPr>
                    <a:xfrm>
                      <a:off x="0" y="0"/>
                      <a:ext cx="8686800" cy="4886325"/>
                    </a:xfrm>
                    <a:prstGeom prst="rect"/>
                  </pic:spPr>
                </pic:pic>
              </a:graphicData>
            </a:graphic>
          </wp:inline>
        </w:drawing>
      </w:r>
    </w:p>
    <w:p>
      <w:pPr>
        <w:pStyle w:val="Heading2"/>
      </w:pPr>
      <w:r>
        <w:t>Bước 13</w:t>
      </w:r>
    </w:p>
    <w:p>
      <w:r>
        <w:drawing>
          <wp:inline xmlns:a="http://schemas.openxmlformats.org/drawingml/2006/main" xmlns:pic="http://schemas.openxmlformats.org/drawingml/2006/picture">
            <wp:extent cx="8686800" cy="4886325"/>
            <wp:docPr id="13" name="Picture 13"/>
            <wp:cNvGraphicFramePr>
              <a:graphicFrameLocks noChangeAspect="1"/>
            </wp:cNvGraphicFramePr>
            <a:graphic>
              <a:graphicData uri="http://schemas.openxmlformats.org/drawingml/2006/picture">
                <pic:pic>
                  <pic:nvPicPr>
                    <pic:cNvPr id="0" name="step_13.jpg"/>
                    <pic:cNvPicPr/>
                  </pic:nvPicPr>
                  <pic:blipFill>
                    <a:blip r:embed="rId21"/>
                    <a:stretch>
                      <a:fillRect/>
                    </a:stretch>
                  </pic:blipFill>
                  <pic:spPr>
                    <a:xfrm>
                      <a:off x="0" y="0"/>
                      <a:ext cx="8686800" cy="4886325"/>
                    </a:xfrm>
                    <a:prstGeom prst="rect"/>
                  </pic:spPr>
                </pic:pic>
              </a:graphicData>
            </a:graphic>
          </wp:inline>
        </w:drawing>
      </w:r>
    </w:p>
    <w:p>
      <w:pPr>
        <w:pStyle w:val="Heading2"/>
      </w:pPr>
      <w:r>
        <w:t>Bước 14</w:t>
      </w:r>
    </w:p>
    <w:p>
      <w:r>
        <w:drawing>
          <wp:inline xmlns:a="http://schemas.openxmlformats.org/drawingml/2006/main" xmlns:pic="http://schemas.openxmlformats.org/drawingml/2006/picture">
            <wp:extent cx="8686800" cy="4886325"/>
            <wp:docPr id="14" name="Picture 14"/>
            <wp:cNvGraphicFramePr>
              <a:graphicFrameLocks noChangeAspect="1"/>
            </wp:cNvGraphicFramePr>
            <a:graphic>
              <a:graphicData uri="http://schemas.openxmlformats.org/drawingml/2006/picture">
                <pic:pic>
                  <pic:nvPicPr>
                    <pic:cNvPr id="0" name="step_14.jpg"/>
                    <pic:cNvPicPr/>
                  </pic:nvPicPr>
                  <pic:blipFill>
                    <a:blip r:embed="rId22"/>
                    <a:stretch>
                      <a:fillRect/>
                    </a:stretch>
                  </pic:blipFill>
                  <pic:spPr>
                    <a:xfrm>
                      <a:off x="0" y="0"/>
                      <a:ext cx="8686800" cy="4886325"/>
                    </a:xfrm>
                    <a:prstGeom prst="rect"/>
                  </pic:spPr>
                </pic:pic>
              </a:graphicData>
            </a:graphic>
          </wp:inline>
        </w:drawing>
      </w:r>
    </w:p>
    <w:p>
      <w:pPr>
        <w:pStyle w:val="Heading2"/>
      </w:pPr>
      <w:r>
        <w:t>Bước 15</w:t>
      </w:r>
    </w:p>
    <w:p>
      <w:r>
        <w:drawing>
          <wp:inline xmlns:a="http://schemas.openxmlformats.org/drawingml/2006/main" xmlns:pic="http://schemas.openxmlformats.org/drawingml/2006/picture">
            <wp:extent cx="8686800" cy="4886325"/>
            <wp:docPr id="15" name="Picture 15"/>
            <wp:cNvGraphicFramePr>
              <a:graphicFrameLocks noChangeAspect="1"/>
            </wp:cNvGraphicFramePr>
            <a:graphic>
              <a:graphicData uri="http://schemas.openxmlformats.org/drawingml/2006/picture">
                <pic:pic>
                  <pic:nvPicPr>
                    <pic:cNvPr id="0" name="step_15.jpg"/>
                    <pic:cNvPicPr/>
                  </pic:nvPicPr>
                  <pic:blipFill>
                    <a:blip r:embed="rId23"/>
                    <a:stretch>
                      <a:fillRect/>
                    </a:stretch>
                  </pic:blipFill>
                  <pic:spPr>
                    <a:xfrm>
                      <a:off x="0" y="0"/>
                      <a:ext cx="8686800" cy="4886325"/>
                    </a:xfrm>
                    <a:prstGeom prst="rect"/>
                  </pic:spPr>
                </pic:pic>
              </a:graphicData>
            </a:graphic>
          </wp:inline>
        </w:drawing>
      </w:r>
    </w:p>
    <w:p>
      <w:pPr>
        <w:pStyle w:val="Heading2"/>
      </w:pPr>
      <w:r>
        <w:t>Bước 16</w:t>
      </w:r>
    </w:p>
    <w:p>
      <w:r>
        <w:drawing>
          <wp:inline xmlns:a="http://schemas.openxmlformats.org/drawingml/2006/main" xmlns:pic="http://schemas.openxmlformats.org/drawingml/2006/picture">
            <wp:extent cx="8686800" cy="4886325"/>
            <wp:docPr id="16" name="Picture 16"/>
            <wp:cNvGraphicFramePr>
              <a:graphicFrameLocks noChangeAspect="1"/>
            </wp:cNvGraphicFramePr>
            <a:graphic>
              <a:graphicData uri="http://schemas.openxmlformats.org/drawingml/2006/picture">
                <pic:pic>
                  <pic:nvPicPr>
                    <pic:cNvPr id="0" name="step_16.jpg"/>
                    <pic:cNvPicPr/>
                  </pic:nvPicPr>
                  <pic:blipFill>
                    <a:blip r:embed="rId24"/>
                    <a:stretch>
                      <a:fillRect/>
                    </a:stretch>
                  </pic:blipFill>
                  <pic:spPr>
                    <a:xfrm>
                      <a:off x="0" y="0"/>
                      <a:ext cx="8686800" cy="4886325"/>
                    </a:xfrm>
                    <a:prstGeom prst="rect"/>
                  </pic:spPr>
                </pic:pic>
              </a:graphicData>
            </a:graphic>
          </wp:inline>
        </w:drawing>
      </w:r>
    </w:p>
    <w:p>
      <w:pPr>
        <w:pStyle w:val="Heading2"/>
      </w:pPr>
      <w:r>
        <w:t>Bước 17</w:t>
      </w:r>
    </w:p>
    <w:p>
      <w:r>
        <w:drawing>
          <wp:inline xmlns:a="http://schemas.openxmlformats.org/drawingml/2006/main" xmlns:pic="http://schemas.openxmlformats.org/drawingml/2006/picture">
            <wp:extent cx="8686800" cy="4886325"/>
            <wp:docPr id="17" name="Picture 17"/>
            <wp:cNvGraphicFramePr>
              <a:graphicFrameLocks noChangeAspect="1"/>
            </wp:cNvGraphicFramePr>
            <a:graphic>
              <a:graphicData uri="http://schemas.openxmlformats.org/drawingml/2006/picture">
                <pic:pic>
                  <pic:nvPicPr>
                    <pic:cNvPr id="0" name="step_17.jpg"/>
                    <pic:cNvPicPr/>
                  </pic:nvPicPr>
                  <pic:blipFill>
                    <a:blip r:embed="rId25"/>
                    <a:stretch>
                      <a:fillRect/>
                    </a:stretch>
                  </pic:blipFill>
                  <pic:spPr>
                    <a:xfrm>
                      <a:off x="0" y="0"/>
                      <a:ext cx="8686800" cy="4886325"/>
                    </a:xfrm>
                    <a:prstGeom prst="rect"/>
                  </pic:spPr>
                </pic:pic>
              </a:graphicData>
            </a:graphic>
          </wp:inline>
        </w:drawing>
      </w:r>
    </w:p>
    <w:p>
      <w:pPr>
        <w:pStyle w:val="Heading2"/>
      </w:pPr>
      <w:r>
        <w:t>Bước 18</w:t>
      </w:r>
    </w:p>
    <w:p>
      <w:r>
        <w:drawing>
          <wp:inline xmlns:a="http://schemas.openxmlformats.org/drawingml/2006/main" xmlns:pic="http://schemas.openxmlformats.org/drawingml/2006/picture">
            <wp:extent cx="8686800" cy="4886325"/>
            <wp:docPr id="18" name="Picture 18"/>
            <wp:cNvGraphicFramePr>
              <a:graphicFrameLocks noChangeAspect="1"/>
            </wp:cNvGraphicFramePr>
            <a:graphic>
              <a:graphicData uri="http://schemas.openxmlformats.org/drawingml/2006/picture">
                <pic:pic>
                  <pic:nvPicPr>
                    <pic:cNvPr id="0" name="step_18.jpg"/>
                    <pic:cNvPicPr/>
                  </pic:nvPicPr>
                  <pic:blipFill>
                    <a:blip r:embed="rId26"/>
                    <a:stretch>
                      <a:fillRect/>
                    </a:stretch>
                  </pic:blipFill>
                  <pic:spPr>
                    <a:xfrm>
                      <a:off x="0" y="0"/>
                      <a:ext cx="8686800" cy="4886325"/>
                    </a:xfrm>
                    <a:prstGeom prst="rect"/>
                  </pic:spPr>
                </pic:pic>
              </a:graphicData>
            </a:graphic>
          </wp:inline>
        </w:drawing>
      </w:r>
    </w:p>
    <w:p>
      <w:pPr>
        <w:pStyle w:val="Heading2"/>
      </w:pPr>
      <w:r>
        <w:t>Bước 19</w:t>
      </w:r>
    </w:p>
    <w:p>
      <w:r>
        <w:drawing>
          <wp:inline xmlns:a="http://schemas.openxmlformats.org/drawingml/2006/main" xmlns:pic="http://schemas.openxmlformats.org/drawingml/2006/picture">
            <wp:extent cx="8686800" cy="4886325"/>
            <wp:docPr id="19" name="Picture 19"/>
            <wp:cNvGraphicFramePr>
              <a:graphicFrameLocks noChangeAspect="1"/>
            </wp:cNvGraphicFramePr>
            <a:graphic>
              <a:graphicData uri="http://schemas.openxmlformats.org/drawingml/2006/picture">
                <pic:pic>
                  <pic:nvPicPr>
                    <pic:cNvPr id="0" name="step_19.jpg"/>
                    <pic:cNvPicPr/>
                  </pic:nvPicPr>
                  <pic:blipFill>
                    <a:blip r:embed="rId27"/>
                    <a:stretch>
                      <a:fillRect/>
                    </a:stretch>
                  </pic:blipFill>
                  <pic:spPr>
                    <a:xfrm>
                      <a:off x="0" y="0"/>
                      <a:ext cx="8686800" cy="4886325"/>
                    </a:xfrm>
                    <a:prstGeom prst="rect"/>
                  </pic:spPr>
                </pic:pic>
              </a:graphicData>
            </a:graphic>
          </wp:inline>
        </w:drawing>
      </w:r>
    </w:p>
    <w:p>
      <w:pPr>
        <w:pStyle w:val="Heading2"/>
      </w:pPr>
      <w:r>
        <w:t>Bước 20</w:t>
      </w:r>
    </w:p>
    <w:p>
      <w:r>
        <w:drawing>
          <wp:inline xmlns:a="http://schemas.openxmlformats.org/drawingml/2006/main" xmlns:pic="http://schemas.openxmlformats.org/drawingml/2006/picture">
            <wp:extent cx="8686800" cy="4886325"/>
            <wp:docPr id="20" name="Picture 20"/>
            <wp:cNvGraphicFramePr>
              <a:graphicFrameLocks noChangeAspect="1"/>
            </wp:cNvGraphicFramePr>
            <a:graphic>
              <a:graphicData uri="http://schemas.openxmlformats.org/drawingml/2006/picture">
                <pic:pic>
                  <pic:nvPicPr>
                    <pic:cNvPr id="0" name="step_20.jpg"/>
                    <pic:cNvPicPr/>
                  </pic:nvPicPr>
                  <pic:blipFill>
                    <a:blip r:embed="rId28"/>
                    <a:stretch>
                      <a:fillRect/>
                    </a:stretch>
                  </pic:blipFill>
                  <pic:spPr>
                    <a:xfrm>
                      <a:off x="0" y="0"/>
                      <a:ext cx="8686800" cy="4886325"/>
                    </a:xfrm>
                    <a:prstGeom prst="rect"/>
                  </pic:spPr>
                </pic:pic>
              </a:graphicData>
            </a:graphic>
          </wp:inline>
        </w:drawing>
      </w:r>
    </w:p>
    <w:p>
      <w:pPr>
        <w:pStyle w:val="Heading2"/>
      </w:pPr>
      <w:r>
        <w:t>Bước 21</w:t>
      </w:r>
    </w:p>
    <w:p>
      <w:r>
        <w:drawing>
          <wp:inline xmlns:a="http://schemas.openxmlformats.org/drawingml/2006/main" xmlns:pic="http://schemas.openxmlformats.org/drawingml/2006/picture">
            <wp:extent cx="8686800" cy="4886325"/>
            <wp:docPr id="21" name="Picture 21"/>
            <wp:cNvGraphicFramePr>
              <a:graphicFrameLocks noChangeAspect="1"/>
            </wp:cNvGraphicFramePr>
            <a:graphic>
              <a:graphicData uri="http://schemas.openxmlformats.org/drawingml/2006/picture">
                <pic:pic>
                  <pic:nvPicPr>
                    <pic:cNvPr id="0" name="step_21.jpg"/>
                    <pic:cNvPicPr/>
                  </pic:nvPicPr>
                  <pic:blipFill>
                    <a:blip r:embed="rId29"/>
                    <a:stretch>
                      <a:fillRect/>
                    </a:stretch>
                  </pic:blipFill>
                  <pic:spPr>
                    <a:xfrm>
                      <a:off x="0" y="0"/>
                      <a:ext cx="8686800" cy="4886325"/>
                    </a:xfrm>
                    <a:prstGeom prst="rect"/>
                  </pic:spPr>
                </pic:pic>
              </a:graphicData>
            </a:graphic>
          </wp:inline>
        </w:drawing>
      </w:r>
    </w:p>
    <w:p>
      <w:pPr>
        <w:pStyle w:val="Heading2"/>
      </w:pPr>
      <w:r>
        <w:t>Bước 22</w:t>
      </w:r>
    </w:p>
    <w:p>
      <w:r>
        <w:drawing>
          <wp:inline xmlns:a="http://schemas.openxmlformats.org/drawingml/2006/main" xmlns:pic="http://schemas.openxmlformats.org/drawingml/2006/picture">
            <wp:extent cx="8686800" cy="4886325"/>
            <wp:docPr id="22" name="Picture 22"/>
            <wp:cNvGraphicFramePr>
              <a:graphicFrameLocks noChangeAspect="1"/>
            </wp:cNvGraphicFramePr>
            <a:graphic>
              <a:graphicData uri="http://schemas.openxmlformats.org/drawingml/2006/picture">
                <pic:pic>
                  <pic:nvPicPr>
                    <pic:cNvPr id="0" name="step_22.jpg"/>
                    <pic:cNvPicPr/>
                  </pic:nvPicPr>
                  <pic:blipFill>
                    <a:blip r:embed="rId30"/>
                    <a:stretch>
                      <a:fillRect/>
                    </a:stretch>
                  </pic:blipFill>
                  <pic:spPr>
                    <a:xfrm>
                      <a:off x="0" y="0"/>
                      <a:ext cx="8686800" cy="4886325"/>
                    </a:xfrm>
                    <a:prstGeom prst="rect"/>
                  </pic:spPr>
                </pic:pic>
              </a:graphicData>
            </a:graphic>
          </wp:inline>
        </w:drawing>
      </w:r>
    </w:p>
    <w:p>
      <w:pPr>
        <w:pStyle w:val="Heading2"/>
      </w:pPr>
      <w:r>
        <w:t>Bước 23</w:t>
      </w:r>
    </w:p>
    <w:p>
      <w:r>
        <w:drawing>
          <wp:inline xmlns:a="http://schemas.openxmlformats.org/drawingml/2006/main" xmlns:pic="http://schemas.openxmlformats.org/drawingml/2006/picture">
            <wp:extent cx="8686800" cy="4886325"/>
            <wp:docPr id="23" name="Picture 23"/>
            <wp:cNvGraphicFramePr>
              <a:graphicFrameLocks noChangeAspect="1"/>
            </wp:cNvGraphicFramePr>
            <a:graphic>
              <a:graphicData uri="http://schemas.openxmlformats.org/drawingml/2006/picture">
                <pic:pic>
                  <pic:nvPicPr>
                    <pic:cNvPr id="0" name="step_23.jpg"/>
                    <pic:cNvPicPr/>
                  </pic:nvPicPr>
                  <pic:blipFill>
                    <a:blip r:embed="rId31"/>
                    <a:stretch>
                      <a:fillRect/>
                    </a:stretch>
                  </pic:blipFill>
                  <pic:spPr>
                    <a:xfrm>
                      <a:off x="0" y="0"/>
                      <a:ext cx="8686800" cy="4886325"/>
                    </a:xfrm>
                    <a:prstGeom prst="rect"/>
                  </pic:spPr>
                </pic:pic>
              </a:graphicData>
            </a:graphic>
          </wp:inline>
        </w:drawing>
      </w:r>
    </w:p>
    <w:p>
      <w:pPr>
        <w:pStyle w:val="Heading2"/>
      </w:pPr>
      <w:r>
        <w:t>Bước 24</w:t>
      </w:r>
    </w:p>
    <w:p>
      <w:r>
        <w:drawing>
          <wp:inline xmlns:a="http://schemas.openxmlformats.org/drawingml/2006/main" xmlns:pic="http://schemas.openxmlformats.org/drawingml/2006/picture">
            <wp:extent cx="8686800" cy="4886325"/>
            <wp:docPr id="24" name="Picture 24"/>
            <wp:cNvGraphicFramePr>
              <a:graphicFrameLocks noChangeAspect="1"/>
            </wp:cNvGraphicFramePr>
            <a:graphic>
              <a:graphicData uri="http://schemas.openxmlformats.org/drawingml/2006/picture">
                <pic:pic>
                  <pic:nvPicPr>
                    <pic:cNvPr id="0" name="step_24.jpg"/>
                    <pic:cNvPicPr/>
                  </pic:nvPicPr>
                  <pic:blipFill>
                    <a:blip r:embed="rId32"/>
                    <a:stretch>
                      <a:fillRect/>
                    </a:stretch>
                  </pic:blipFill>
                  <pic:spPr>
                    <a:xfrm>
                      <a:off x="0" y="0"/>
                      <a:ext cx="8686800" cy="4886325"/>
                    </a:xfrm>
                    <a:prstGeom prst="rect"/>
                  </pic:spPr>
                </pic:pic>
              </a:graphicData>
            </a:graphic>
          </wp:inline>
        </w:drawing>
      </w:r>
    </w:p>
    <w:p>
      <w:pPr>
        <w:pStyle w:val="Heading2"/>
      </w:pPr>
      <w:r>
        <w:t>Bước 25</w:t>
      </w:r>
    </w:p>
    <w:p>
      <w:r>
        <w:drawing>
          <wp:inline xmlns:a="http://schemas.openxmlformats.org/drawingml/2006/main" xmlns:pic="http://schemas.openxmlformats.org/drawingml/2006/picture">
            <wp:extent cx="8686800" cy="4886325"/>
            <wp:docPr id="25" name="Picture 25"/>
            <wp:cNvGraphicFramePr>
              <a:graphicFrameLocks noChangeAspect="1"/>
            </wp:cNvGraphicFramePr>
            <a:graphic>
              <a:graphicData uri="http://schemas.openxmlformats.org/drawingml/2006/picture">
                <pic:pic>
                  <pic:nvPicPr>
                    <pic:cNvPr id="0" name="step_25.jpg"/>
                    <pic:cNvPicPr/>
                  </pic:nvPicPr>
                  <pic:blipFill>
                    <a:blip r:embed="rId33"/>
                    <a:stretch>
                      <a:fillRect/>
                    </a:stretch>
                  </pic:blipFill>
                  <pic:spPr>
                    <a:xfrm>
                      <a:off x="0" y="0"/>
                      <a:ext cx="8686800" cy="4886325"/>
                    </a:xfrm>
                    <a:prstGeom prst="rect"/>
                  </pic:spPr>
                </pic:pic>
              </a:graphicData>
            </a:graphic>
          </wp:inline>
        </w:drawing>
      </w:r>
    </w:p>
    <w:p>
      <w:pPr>
        <w:pStyle w:val="Heading2"/>
      </w:pPr>
      <w:r>
        <w:t>Bước 26</w:t>
      </w:r>
    </w:p>
    <w:p>
      <w:r>
        <w:drawing>
          <wp:inline xmlns:a="http://schemas.openxmlformats.org/drawingml/2006/main" xmlns:pic="http://schemas.openxmlformats.org/drawingml/2006/picture">
            <wp:extent cx="8686800" cy="4886325"/>
            <wp:docPr id="26" name="Picture 26"/>
            <wp:cNvGraphicFramePr>
              <a:graphicFrameLocks noChangeAspect="1"/>
            </wp:cNvGraphicFramePr>
            <a:graphic>
              <a:graphicData uri="http://schemas.openxmlformats.org/drawingml/2006/picture">
                <pic:pic>
                  <pic:nvPicPr>
                    <pic:cNvPr id="0" name="step_26.jpg"/>
                    <pic:cNvPicPr/>
                  </pic:nvPicPr>
                  <pic:blipFill>
                    <a:blip r:embed="rId34"/>
                    <a:stretch>
                      <a:fillRect/>
                    </a:stretch>
                  </pic:blipFill>
                  <pic:spPr>
                    <a:xfrm>
                      <a:off x="0" y="0"/>
                      <a:ext cx="8686800" cy="4886325"/>
                    </a:xfrm>
                    <a:prstGeom prst="rect"/>
                  </pic:spPr>
                </pic:pic>
              </a:graphicData>
            </a:graphic>
          </wp:inline>
        </w:drawing>
      </w:r>
    </w:p>
    <w:p>
      <w:pPr>
        <w:pStyle w:val="Heading2"/>
      </w:pPr>
      <w:r>
        <w:t>Bước 27</w:t>
      </w:r>
    </w:p>
    <w:p>
      <w:r>
        <w:drawing>
          <wp:inline xmlns:a="http://schemas.openxmlformats.org/drawingml/2006/main" xmlns:pic="http://schemas.openxmlformats.org/drawingml/2006/picture">
            <wp:extent cx="8686800" cy="4886325"/>
            <wp:docPr id="27" name="Picture 27"/>
            <wp:cNvGraphicFramePr>
              <a:graphicFrameLocks noChangeAspect="1"/>
            </wp:cNvGraphicFramePr>
            <a:graphic>
              <a:graphicData uri="http://schemas.openxmlformats.org/drawingml/2006/picture">
                <pic:pic>
                  <pic:nvPicPr>
                    <pic:cNvPr id="0" name="step_27.jpg"/>
                    <pic:cNvPicPr/>
                  </pic:nvPicPr>
                  <pic:blipFill>
                    <a:blip r:embed="rId35"/>
                    <a:stretch>
                      <a:fillRect/>
                    </a:stretch>
                  </pic:blipFill>
                  <pic:spPr>
                    <a:xfrm>
                      <a:off x="0" y="0"/>
                      <a:ext cx="8686800" cy="4886325"/>
                    </a:xfrm>
                    <a:prstGeom prst="rect"/>
                  </pic:spPr>
                </pic:pic>
              </a:graphicData>
            </a:graphic>
          </wp:inline>
        </w:drawing>
      </w:r>
    </w:p>
    <w:p>
      <w:pPr>
        <w:pStyle w:val="Heading2"/>
      </w:pPr>
      <w:r>
        <w:t>Bước 28</w:t>
      </w:r>
    </w:p>
    <w:p>
      <w:r>
        <w:drawing>
          <wp:inline xmlns:a="http://schemas.openxmlformats.org/drawingml/2006/main" xmlns:pic="http://schemas.openxmlformats.org/drawingml/2006/picture">
            <wp:extent cx="8686800" cy="4886325"/>
            <wp:docPr id="28" name="Picture 28"/>
            <wp:cNvGraphicFramePr>
              <a:graphicFrameLocks noChangeAspect="1"/>
            </wp:cNvGraphicFramePr>
            <a:graphic>
              <a:graphicData uri="http://schemas.openxmlformats.org/drawingml/2006/picture">
                <pic:pic>
                  <pic:nvPicPr>
                    <pic:cNvPr id="0" name="step_28.jpg"/>
                    <pic:cNvPicPr/>
                  </pic:nvPicPr>
                  <pic:blipFill>
                    <a:blip r:embed="rId36"/>
                    <a:stretch>
                      <a:fillRect/>
                    </a:stretch>
                  </pic:blipFill>
                  <pic:spPr>
                    <a:xfrm>
                      <a:off x="0" y="0"/>
                      <a:ext cx="8686800" cy="4886325"/>
                    </a:xfrm>
                    <a:prstGeom prst="rect"/>
                  </pic:spPr>
                </pic:pic>
              </a:graphicData>
            </a:graphic>
          </wp:inline>
        </w:drawing>
      </w:r>
    </w:p>
    <w:p>
      <w:pPr>
        <w:pStyle w:val="Heading2"/>
      </w:pPr>
      <w:r>
        <w:t>Bước 29</w:t>
      </w:r>
    </w:p>
    <w:p>
      <w:r>
        <w:drawing>
          <wp:inline xmlns:a="http://schemas.openxmlformats.org/drawingml/2006/main" xmlns:pic="http://schemas.openxmlformats.org/drawingml/2006/picture">
            <wp:extent cx="8686800" cy="4886325"/>
            <wp:docPr id="29" name="Picture 29"/>
            <wp:cNvGraphicFramePr>
              <a:graphicFrameLocks noChangeAspect="1"/>
            </wp:cNvGraphicFramePr>
            <a:graphic>
              <a:graphicData uri="http://schemas.openxmlformats.org/drawingml/2006/picture">
                <pic:pic>
                  <pic:nvPicPr>
                    <pic:cNvPr id="0" name="step_29.jpg"/>
                    <pic:cNvPicPr/>
                  </pic:nvPicPr>
                  <pic:blipFill>
                    <a:blip r:embed="rId37"/>
                    <a:stretch>
                      <a:fillRect/>
                    </a:stretch>
                  </pic:blipFill>
                  <pic:spPr>
                    <a:xfrm>
                      <a:off x="0" y="0"/>
                      <a:ext cx="8686800" cy="4886325"/>
                    </a:xfrm>
                    <a:prstGeom prst="rect"/>
                  </pic:spPr>
                </pic:pic>
              </a:graphicData>
            </a:graphic>
          </wp:inline>
        </w:drawing>
      </w:r>
    </w:p>
    <w:p>
      <w:pPr>
        <w:pStyle w:val="Heading2"/>
      </w:pPr>
      <w:r>
        <w:t>Bước 30</w:t>
      </w:r>
    </w:p>
    <w:p>
      <w:r>
        <w:drawing>
          <wp:inline xmlns:a="http://schemas.openxmlformats.org/drawingml/2006/main" xmlns:pic="http://schemas.openxmlformats.org/drawingml/2006/picture">
            <wp:extent cx="8686800" cy="4886325"/>
            <wp:docPr id="30" name="Picture 30"/>
            <wp:cNvGraphicFramePr>
              <a:graphicFrameLocks noChangeAspect="1"/>
            </wp:cNvGraphicFramePr>
            <a:graphic>
              <a:graphicData uri="http://schemas.openxmlformats.org/drawingml/2006/picture">
                <pic:pic>
                  <pic:nvPicPr>
                    <pic:cNvPr id="0" name="step_30.jpg"/>
                    <pic:cNvPicPr/>
                  </pic:nvPicPr>
                  <pic:blipFill>
                    <a:blip r:embed="rId38"/>
                    <a:stretch>
                      <a:fillRect/>
                    </a:stretch>
                  </pic:blipFill>
                  <pic:spPr>
                    <a:xfrm>
                      <a:off x="0" y="0"/>
                      <a:ext cx="8686800" cy="4886325"/>
                    </a:xfrm>
                    <a:prstGeom prst="rect"/>
                  </pic:spPr>
                </pic:pic>
              </a:graphicData>
            </a:graphic>
          </wp:inline>
        </w:drawing>
      </w:r>
    </w:p>
    <w:sectPr w:rsidR="00FC693F" w:rsidRPr="0006063C" w:rsidSect="00034616">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jpg"/><Relationship Id="rId25" Type="http://schemas.openxmlformats.org/officeDocument/2006/relationships/image" Target="media/image17.jpg"/><Relationship Id="rId26" Type="http://schemas.openxmlformats.org/officeDocument/2006/relationships/image" Target="media/image18.jpg"/><Relationship Id="rId27" Type="http://schemas.openxmlformats.org/officeDocument/2006/relationships/image" Target="media/image19.jpg"/><Relationship Id="rId28" Type="http://schemas.openxmlformats.org/officeDocument/2006/relationships/image" Target="media/image20.jpg"/><Relationship Id="rId29" Type="http://schemas.openxmlformats.org/officeDocument/2006/relationships/image" Target="media/image21.jpg"/><Relationship Id="rId30" Type="http://schemas.openxmlformats.org/officeDocument/2006/relationships/image" Target="media/image22.jpg"/><Relationship Id="rId31" Type="http://schemas.openxmlformats.org/officeDocument/2006/relationships/image" Target="media/image23.jpg"/><Relationship Id="rId32" Type="http://schemas.openxmlformats.org/officeDocument/2006/relationships/image" Target="media/image24.jpg"/><Relationship Id="rId33" Type="http://schemas.openxmlformats.org/officeDocument/2006/relationships/image" Target="media/image25.jpg"/><Relationship Id="rId34" Type="http://schemas.openxmlformats.org/officeDocument/2006/relationships/image" Target="media/image26.jpg"/><Relationship Id="rId35" Type="http://schemas.openxmlformats.org/officeDocument/2006/relationships/image" Target="media/image27.jpg"/><Relationship Id="rId36" Type="http://schemas.openxmlformats.org/officeDocument/2006/relationships/image" Target="media/image28.jpg"/><Relationship Id="rId37" Type="http://schemas.openxmlformats.org/officeDocument/2006/relationships/image" Target="media/image29.jpg"/><Relationship Id="rId38" Type="http://schemas.openxmlformats.org/officeDocument/2006/relationships/image" Target="media/image3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