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959DE4" w14:textId="77777777" w:rsidR="004F73F0" w:rsidRDefault="00000000">
      <w:pPr>
        <w:pStyle w:val="Title"/>
        <w:jc w:val="center"/>
      </w:pPr>
      <w:r>
        <w:t>Cisco Meraki Guide - Part 1 (Basic Setup)</w:t>
      </w:r>
    </w:p>
    <w:p w14:paraId="419AA31D" w14:textId="3E6E8C06" w:rsidR="000F4B1C" w:rsidRPr="000F4B1C" w:rsidRDefault="000F4B1C" w:rsidP="000F4B1C">
      <w:r w:rsidRPr="000F4B1C">
        <w:rPr>
          <w:highlight w:val="yellow"/>
        </w:rPr>
        <w:t>Nguồn tổng hợp clip youtube</w:t>
      </w:r>
    </w:p>
    <w:p w14:paraId="06D6E536" w14:textId="77777777" w:rsidR="004F73F0" w:rsidRDefault="00000000">
      <w:pPr>
        <w:pStyle w:val="Heading1"/>
      </w:pPr>
      <w:r>
        <w:t>🌟 Tổng Quan (Overview)</w:t>
      </w:r>
    </w:p>
    <w:p w14:paraId="7D23F0A0" w14:textId="77777777" w:rsidR="004F73F0" w:rsidRDefault="00000000">
      <w:r>
        <w:t>Tài liệu này hướng dẫn các bước thiết lập cơ bản ban đầu trên hệ thống Cisco Meraki Cloud Dashboard. Trong phần này, chúng ta sẽ thực hiện các cấu hình nền tảng bao gồm:</w:t>
      </w:r>
    </w:p>
    <w:p w14:paraId="66D335AD" w14:textId="77777777" w:rsidR="004F73F0" w:rsidRDefault="00000000">
      <w:pPr>
        <w:pStyle w:val="ListNumber"/>
      </w:pPr>
      <w:r>
        <w:t>Đăng ký thiết bị (Claim devices) vào Dashboard thông qua Order Number hoặc Serial Number.</w:t>
      </w:r>
    </w:p>
    <w:p w14:paraId="4FBF26B5" w14:textId="77777777" w:rsidR="004F73F0" w:rsidRDefault="00000000">
      <w:pPr>
        <w:pStyle w:val="ListNumber"/>
      </w:pPr>
      <w:r>
        <w:t>Khởi tạo một Network mới (đại diện cho một chi nhánh hoặc văn phòng).</w:t>
      </w:r>
    </w:p>
    <w:p w14:paraId="733CC711" w14:textId="77777777" w:rsidR="004F73F0" w:rsidRDefault="00000000">
      <w:pPr>
        <w:pStyle w:val="ListNumber"/>
      </w:pPr>
      <w:r>
        <w:t>Quản lý hiển thị thiết bị và tuỳ chỉnh các cột thông tin (MAC, First seen).</w:t>
      </w:r>
    </w:p>
    <w:p w14:paraId="7DADC4CB" w14:textId="77777777" w:rsidR="004F73F0" w:rsidRDefault="00000000">
      <w:pPr>
        <w:pStyle w:val="ListNumber"/>
      </w:pPr>
      <w:r>
        <w:t>Theo dõi và phân tích lưu lượng mạng (Traffic Analytics) theo thiết bị và SSID.</w:t>
      </w:r>
    </w:p>
    <w:p w14:paraId="0E639610" w14:textId="77777777" w:rsidR="004F73F0" w:rsidRDefault="00000000">
      <w:pPr>
        <w:pStyle w:val="ListNumber"/>
      </w:pPr>
      <w:r>
        <w:t>Sử dụng công cụ Packet Capture tích hợp trên Cloud để bắt gói tin xử lý sự cố.</w:t>
      </w:r>
    </w:p>
    <w:p w14:paraId="1D809019" w14:textId="77777777" w:rsidR="004F73F0" w:rsidRDefault="004F73F0">
      <w:pPr>
        <w:spacing w:after="280"/>
      </w:pPr>
    </w:p>
    <w:p w14:paraId="6824CFF8" w14:textId="77777777" w:rsidR="004F73F0" w:rsidRDefault="00000000">
      <w:r>
        <w:br w:type="page"/>
      </w:r>
    </w:p>
    <w:p w14:paraId="674B4278" w14:textId="31FE8CCF" w:rsidR="004F73F0" w:rsidRDefault="00000000">
      <w:pPr>
        <w:pStyle w:val="Heading2"/>
      </w:pPr>
      <w:r>
        <w:lastRenderedPageBreak/>
        <w:t xml:space="preserve">Bước 1 </w:t>
      </w:r>
    </w:p>
    <w:p w14:paraId="4D41EC94" w14:textId="77777777" w:rsidR="004F73F0" w:rsidRDefault="00000000">
      <w:r>
        <w:rPr>
          <w:noProof/>
        </w:rPr>
        <w:drawing>
          <wp:inline distT="0" distB="0" distL="0" distR="0" wp14:anchorId="6F60A50B" wp14:editId="69A87F5E">
            <wp:extent cx="8686800" cy="48863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1.jpg"/>
                    <pic:cNvPicPr/>
                  </pic:nvPicPr>
                  <pic:blipFill>
                    <a:blip r:embed="rId6"/>
                    <a:stretch>
                      <a:fillRect/>
                    </a:stretch>
                  </pic:blipFill>
                  <pic:spPr>
                    <a:xfrm>
                      <a:off x="0" y="0"/>
                      <a:ext cx="8686800" cy="4886325"/>
                    </a:xfrm>
                    <a:prstGeom prst="rect">
                      <a:avLst/>
                    </a:prstGeom>
                  </pic:spPr>
                </pic:pic>
              </a:graphicData>
            </a:graphic>
          </wp:inline>
        </w:drawing>
      </w:r>
    </w:p>
    <w:p w14:paraId="751DD4AF" w14:textId="0D6CB7BF" w:rsidR="004F73F0" w:rsidRDefault="00000000">
      <w:pPr>
        <w:pStyle w:val="Heading2"/>
      </w:pPr>
      <w:r>
        <w:lastRenderedPageBreak/>
        <w:t xml:space="preserve">Bước 2 </w:t>
      </w:r>
    </w:p>
    <w:p w14:paraId="1475457F" w14:textId="77777777" w:rsidR="004F73F0" w:rsidRDefault="00000000">
      <w:r>
        <w:rPr>
          <w:noProof/>
        </w:rPr>
        <w:drawing>
          <wp:inline distT="0" distB="0" distL="0" distR="0" wp14:anchorId="002B3A67" wp14:editId="156C418F">
            <wp:extent cx="8686800" cy="4886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2.jpg"/>
                    <pic:cNvPicPr/>
                  </pic:nvPicPr>
                  <pic:blipFill>
                    <a:blip r:embed="rId7"/>
                    <a:stretch>
                      <a:fillRect/>
                    </a:stretch>
                  </pic:blipFill>
                  <pic:spPr>
                    <a:xfrm>
                      <a:off x="0" y="0"/>
                      <a:ext cx="8686800" cy="4886325"/>
                    </a:xfrm>
                    <a:prstGeom prst="rect">
                      <a:avLst/>
                    </a:prstGeom>
                  </pic:spPr>
                </pic:pic>
              </a:graphicData>
            </a:graphic>
          </wp:inline>
        </w:drawing>
      </w:r>
    </w:p>
    <w:p w14:paraId="71F7DFCB" w14:textId="1ED1C5FF" w:rsidR="004F73F0" w:rsidRDefault="00000000">
      <w:pPr>
        <w:pStyle w:val="Heading2"/>
      </w:pPr>
      <w:r>
        <w:lastRenderedPageBreak/>
        <w:t xml:space="preserve">Bước 3 </w:t>
      </w:r>
    </w:p>
    <w:p w14:paraId="4D515399" w14:textId="77777777" w:rsidR="004F73F0" w:rsidRDefault="00000000">
      <w:r>
        <w:rPr>
          <w:noProof/>
        </w:rPr>
        <w:drawing>
          <wp:inline distT="0" distB="0" distL="0" distR="0" wp14:anchorId="751BD101" wp14:editId="472E1B90">
            <wp:extent cx="8686800" cy="48863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3.jpg"/>
                    <pic:cNvPicPr/>
                  </pic:nvPicPr>
                  <pic:blipFill>
                    <a:blip r:embed="rId8"/>
                    <a:stretch>
                      <a:fillRect/>
                    </a:stretch>
                  </pic:blipFill>
                  <pic:spPr>
                    <a:xfrm>
                      <a:off x="0" y="0"/>
                      <a:ext cx="8686800" cy="4886325"/>
                    </a:xfrm>
                    <a:prstGeom prst="rect">
                      <a:avLst/>
                    </a:prstGeom>
                  </pic:spPr>
                </pic:pic>
              </a:graphicData>
            </a:graphic>
          </wp:inline>
        </w:drawing>
      </w:r>
    </w:p>
    <w:p w14:paraId="4401014E" w14:textId="70A59689" w:rsidR="004F73F0" w:rsidRDefault="00000000">
      <w:pPr>
        <w:pStyle w:val="Heading2"/>
      </w:pPr>
      <w:r>
        <w:lastRenderedPageBreak/>
        <w:t xml:space="preserve">Bước 4 </w:t>
      </w:r>
    </w:p>
    <w:p w14:paraId="759BD650" w14:textId="77777777" w:rsidR="004F73F0" w:rsidRDefault="00000000">
      <w:r>
        <w:rPr>
          <w:noProof/>
        </w:rPr>
        <w:drawing>
          <wp:inline distT="0" distB="0" distL="0" distR="0" wp14:anchorId="4EE44DA3" wp14:editId="27833664">
            <wp:extent cx="8686800" cy="48863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4.jpg"/>
                    <pic:cNvPicPr/>
                  </pic:nvPicPr>
                  <pic:blipFill>
                    <a:blip r:embed="rId9"/>
                    <a:stretch>
                      <a:fillRect/>
                    </a:stretch>
                  </pic:blipFill>
                  <pic:spPr>
                    <a:xfrm>
                      <a:off x="0" y="0"/>
                      <a:ext cx="8686800" cy="4886325"/>
                    </a:xfrm>
                    <a:prstGeom prst="rect">
                      <a:avLst/>
                    </a:prstGeom>
                  </pic:spPr>
                </pic:pic>
              </a:graphicData>
            </a:graphic>
          </wp:inline>
        </w:drawing>
      </w:r>
    </w:p>
    <w:p w14:paraId="7679B81D" w14:textId="1B8CE9E0" w:rsidR="004F73F0" w:rsidRDefault="00000000">
      <w:pPr>
        <w:pStyle w:val="Heading2"/>
      </w:pPr>
      <w:r>
        <w:lastRenderedPageBreak/>
        <w:t xml:space="preserve">Bước 5 </w:t>
      </w:r>
    </w:p>
    <w:p w14:paraId="369936E2" w14:textId="77777777" w:rsidR="004F73F0" w:rsidRDefault="00000000">
      <w:r>
        <w:rPr>
          <w:noProof/>
        </w:rPr>
        <w:drawing>
          <wp:inline distT="0" distB="0" distL="0" distR="0" wp14:anchorId="6FCA5B70" wp14:editId="4122D1F9">
            <wp:extent cx="8686800" cy="48863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5.jpg"/>
                    <pic:cNvPicPr/>
                  </pic:nvPicPr>
                  <pic:blipFill>
                    <a:blip r:embed="rId10"/>
                    <a:stretch>
                      <a:fillRect/>
                    </a:stretch>
                  </pic:blipFill>
                  <pic:spPr>
                    <a:xfrm>
                      <a:off x="0" y="0"/>
                      <a:ext cx="8686800" cy="4886325"/>
                    </a:xfrm>
                    <a:prstGeom prst="rect">
                      <a:avLst/>
                    </a:prstGeom>
                  </pic:spPr>
                </pic:pic>
              </a:graphicData>
            </a:graphic>
          </wp:inline>
        </w:drawing>
      </w:r>
    </w:p>
    <w:p w14:paraId="2EDB49CE" w14:textId="07F503A1" w:rsidR="004F73F0" w:rsidRDefault="00000000">
      <w:pPr>
        <w:pStyle w:val="Heading2"/>
      </w:pPr>
      <w:r>
        <w:lastRenderedPageBreak/>
        <w:t xml:space="preserve">Bước 6 </w:t>
      </w:r>
    </w:p>
    <w:p w14:paraId="2DAB252D" w14:textId="77777777" w:rsidR="004F73F0" w:rsidRDefault="00000000">
      <w:r>
        <w:rPr>
          <w:noProof/>
        </w:rPr>
        <w:drawing>
          <wp:inline distT="0" distB="0" distL="0" distR="0" wp14:anchorId="6FDE01B7" wp14:editId="32F4B587">
            <wp:extent cx="8686800" cy="48863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6.jpg"/>
                    <pic:cNvPicPr/>
                  </pic:nvPicPr>
                  <pic:blipFill>
                    <a:blip r:embed="rId11"/>
                    <a:stretch>
                      <a:fillRect/>
                    </a:stretch>
                  </pic:blipFill>
                  <pic:spPr>
                    <a:xfrm>
                      <a:off x="0" y="0"/>
                      <a:ext cx="8686800" cy="4886325"/>
                    </a:xfrm>
                    <a:prstGeom prst="rect">
                      <a:avLst/>
                    </a:prstGeom>
                  </pic:spPr>
                </pic:pic>
              </a:graphicData>
            </a:graphic>
          </wp:inline>
        </w:drawing>
      </w:r>
    </w:p>
    <w:p w14:paraId="19BDF1D0" w14:textId="5D98F561" w:rsidR="004F73F0" w:rsidRDefault="00000000">
      <w:pPr>
        <w:pStyle w:val="Heading2"/>
      </w:pPr>
      <w:r>
        <w:lastRenderedPageBreak/>
        <w:t xml:space="preserve">Bước 7 </w:t>
      </w:r>
    </w:p>
    <w:p w14:paraId="26F27076" w14:textId="77777777" w:rsidR="004F73F0" w:rsidRDefault="00000000">
      <w:r>
        <w:rPr>
          <w:noProof/>
        </w:rPr>
        <w:drawing>
          <wp:inline distT="0" distB="0" distL="0" distR="0" wp14:anchorId="70E4D32F" wp14:editId="1586956F">
            <wp:extent cx="8686800" cy="48863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7.jpg"/>
                    <pic:cNvPicPr/>
                  </pic:nvPicPr>
                  <pic:blipFill>
                    <a:blip r:embed="rId12"/>
                    <a:stretch>
                      <a:fillRect/>
                    </a:stretch>
                  </pic:blipFill>
                  <pic:spPr>
                    <a:xfrm>
                      <a:off x="0" y="0"/>
                      <a:ext cx="8686800" cy="4886325"/>
                    </a:xfrm>
                    <a:prstGeom prst="rect">
                      <a:avLst/>
                    </a:prstGeom>
                  </pic:spPr>
                </pic:pic>
              </a:graphicData>
            </a:graphic>
          </wp:inline>
        </w:drawing>
      </w:r>
    </w:p>
    <w:p w14:paraId="3DD125AD" w14:textId="500A656D" w:rsidR="004F73F0" w:rsidRDefault="00000000">
      <w:pPr>
        <w:pStyle w:val="Heading2"/>
      </w:pPr>
      <w:r>
        <w:lastRenderedPageBreak/>
        <w:t xml:space="preserve">Bước 8 </w:t>
      </w:r>
    </w:p>
    <w:p w14:paraId="1B9F2A47" w14:textId="77777777" w:rsidR="004F73F0" w:rsidRDefault="00000000">
      <w:r>
        <w:rPr>
          <w:noProof/>
        </w:rPr>
        <w:drawing>
          <wp:inline distT="0" distB="0" distL="0" distR="0" wp14:anchorId="671F7167" wp14:editId="3C4E7175">
            <wp:extent cx="8686800" cy="48863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8.jpg"/>
                    <pic:cNvPicPr/>
                  </pic:nvPicPr>
                  <pic:blipFill>
                    <a:blip r:embed="rId13"/>
                    <a:stretch>
                      <a:fillRect/>
                    </a:stretch>
                  </pic:blipFill>
                  <pic:spPr>
                    <a:xfrm>
                      <a:off x="0" y="0"/>
                      <a:ext cx="8686800" cy="4886325"/>
                    </a:xfrm>
                    <a:prstGeom prst="rect">
                      <a:avLst/>
                    </a:prstGeom>
                  </pic:spPr>
                </pic:pic>
              </a:graphicData>
            </a:graphic>
          </wp:inline>
        </w:drawing>
      </w:r>
    </w:p>
    <w:p w14:paraId="4425A3C2" w14:textId="39E1E29C" w:rsidR="004F73F0" w:rsidRDefault="00000000">
      <w:pPr>
        <w:pStyle w:val="Heading2"/>
      </w:pPr>
      <w:r>
        <w:lastRenderedPageBreak/>
        <w:t xml:space="preserve">Bước 9 </w:t>
      </w:r>
    </w:p>
    <w:p w14:paraId="73082BA1" w14:textId="77777777" w:rsidR="004F73F0" w:rsidRDefault="00000000">
      <w:r>
        <w:rPr>
          <w:noProof/>
        </w:rPr>
        <w:drawing>
          <wp:inline distT="0" distB="0" distL="0" distR="0" wp14:anchorId="286364B4" wp14:editId="081B2702">
            <wp:extent cx="8686800" cy="48863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9.jpg"/>
                    <pic:cNvPicPr/>
                  </pic:nvPicPr>
                  <pic:blipFill>
                    <a:blip r:embed="rId14"/>
                    <a:stretch>
                      <a:fillRect/>
                    </a:stretch>
                  </pic:blipFill>
                  <pic:spPr>
                    <a:xfrm>
                      <a:off x="0" y="0"/>
                      <a:ext cx="8686800" cy="4886325"/>
                    </a:xfrm>
                    <a:prstGeom prst="rect">
                      <a:avLst/>
                    </a:prstGeom>
                  </pic:spPr>
                </pic:pic>
              </a:graphicData>
            </a:graphic>
          </wp:inline>
        </w:drawing>
      </w:r>
    </w:p>
    <w:p w14:paraId="1B7EBDBF" w14:textId="29BF569C" w:rsidR="004F73F0" w:rsidRDefault="00000000">
      <w:pPr>
        <w:pStyle w:val="Heading2"/>
      </w:pPr>
      <w:r>
        <w:lastRenderedPageBreak/>
        <w:t xml:space="preserve">Bước 10 </w:t>
      </w:r>
    </w:p>
    <w:p w14:paraId="6841FE68" w14:textId="77777777" w:rsidR="004F73F0" w:rsidRDefault="00000000">
      <w:r>
        <w:rPr>
          <w:noProof/>
        </w:rPr>
        <w:drawing>
          <wp:inline distT="0" distB="0" distL="0" distR="0" wp14:anchorId="14B4347F" wp14:editId="604EAB86">
            <wp:extent cx="8686800" cy="48863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10.jpg"/>
                    <pic:cNvPicPr/>
                  </pic:nvPicPr>
                  <pic:blipFill>
                    <a:blip r:embed="rId15"/>
                    <a:stretch>
                      <a:fillRect/>
                    </a:stretch>
                  </pic:blipFill>
                  <pic:spPr>
                    <a:xfrm>
                      <a:off x="0" y="0"/>
                      <a:ext cx="8686800" cy="4886325"/>
                    </a:xfrm>
                    <a:prstGeom prst="rect">
                      <a:avLst/>
                    </a:prstGeom>
                  </pic:spPr>
                </pic:pic>
              </a:graphicData>
            </a:graphic>
          </wp:inline>
        </w:drawing>
      </w:r>
    </w:p>
    <w:p w14:paraId="46C9DA8F" w14:textId="2C6A73A4" w:rsidR="004F73F0" w:rsidRDefault="00000000">
      <w:pPr>
        <w:pStyle w:val="Heading2"/>
      </w:pPr>
      <w:r>
        <w:lastRenderedPageBreak/>
        <w:t xml:space="preserve">Bước 11 </w:t>
      </w:r>
    </w:p>
    <w:p w14:paraId="48D286AD" w14:textId="77777777" w:rsidR="004F73F0" w:rsidRDefault="00000000">
      <w:r>
        <w:rPr>
          <w:noProof/>
        </w:rPr>
        <w:drawing>
          <wp:inline distT="0" distB="0" distL="0" distR="0" wp14:anchorId="45172725" wp14:editId="24458CC3">
            <wp:extent cx="8686800" cy="48863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11.jpg"/>
                    <pic:cNvPicPr/>
                  </pic:nvPicPr>
                  <pic:blipFill>
                    <a:blip r:embed="rId16"/>
                    <a:stretch>
                      <a:fillRect/>
                    </a:stretch>
                  </pic:blipFill>
                  <pic:spPr>
                    <a:xfrm>
                      <a:off x="0" y="0"/>
                      <a:ext cx="8686800" cy="4886325"/>
                    </a:xfrm>
                    <a:prstGeom prst="rect">
                      <a:avLst/>
                    </a:prstGeom>
                  </pic:spPr>
                </pic:pic>
              </a:graphicData>
            </a:graphic>
          </wp:inline>
        </w:drawing>
      </w:r>
    </w:p>
    <w:p w14:paraId="4F8575CF" w14:textId="0AE333AC" w:rsidR="004F73F0" w:rsidRDefault="00000000">
      <w:pPr>
        <w:pStyle w:val="Heading2"/>
      </w:pPr>
      <w:r>
        <w:lastRenderedPageBreak/>
        <w:t xml:space="preserve">Bước 12 </w:t>
      </w:r>
    </w:p>
    <w:p w14:paraId="4E0573AB" w14:textId="77777777" w:rsidR="004F73F0" w:rsidRDefault="00000000">
      <w:r>
        <w:rPr>
          <w:noProof/>
        </w:rPr>
        <w:drawing>
          <wp:inline distT="0" distB="0" distL="0" distR="0" wp14:anchorId="1B35D1E9" wp14:editId="7AC28C8A">
            <wp:extent cx="8686800" cy="48863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12.jpg"/>
                    <pic:cNvPicPr/>
                  </pic:nvPicPr>
                  <pic:blipFill>
                    <a:blip r:embed="rId17"/>
                    <a:stretch>
                      <a:fillRect/>
                    </a:stretch>
                  </pic:blipFill>
                  <pic:spPr>
                    <a:xfrm>
                      <a:off x="0" y="0"/>
                      <a:ext cx="8686800" cy="4886325"/>
                    </a:xfrm>
                    <a:prstGeom prst="rect">
                      <a:avLst/>
                    </a:prstGeom>
                  </pic:spPr>
                </pic:pic>
              </a:graphicData>
            </a:graphic>
          </wp:inline>
        </w:drawing>
      </w:r>
    </w:p>
    <w:p w14:paraId="42334F6C" w14:textId="4941FFD6" w:rsidR="004F73F0" w:rsidRDefault="00000000">
      <w:pPr>
        <w:pStyle w:val="Heading2"/>
      </w:pPr>
      <w:r>
        <w:lastRenderedPageBreak/>
        <w:t xml:space="preserve">Bước 13 </w:t>
      </w:r>
    </w:p>
    <w:p w14:paraId="457AB614" w14:textId="77777777" w:rsidR="004F73F0" w:rsidRDefault="00000000">
      <w:r>
        <w:rPr>
          <w:noProof/>
        </w:rPr>
        <w:drawing>
          <wp:inline distT="0" distB="0" distL="0" distR="0" wp14:anchorId="1496937B" wp14:editId="6FA48735">
            <wp:extent cx="8686800" cy="48863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13.jpg"/>
                    <pic:cNvPicPr/>
                  </pic:nvPicPr>
                  <pic:blipFill>
                    <a:blip r:embed="rId18"/>
                    <a:stretch>
                      <a:fillRect/>
                    </a:stretch>
                  </pic:blipFill>
                  <pic:spPr>
                    <a:xfrm>
                      <a:off x="0" y="0"/>
                      <a:ext cx="8686800" cy="4886325"/>
                    </a:xfrm>
                    <a:prstGeom prst="rect">
                      <a:avLst/>
                    </a:prstGeom>
                  </pic:spPr>
                </pic:pic>
              </a:graphicData>
            </a:graphic>
          </wp:inline>
        </w:drawing>
      </w:r>
    </w:p>
    <w:p w14:paraId="0FA800EC" w14:textId="040090FC" w:rsidR="004F73F0" w:rsidRDefault="00000000">
      <w:pPr>
        <w:pStyle w:val="Heading2"/>
      </w:pPr>
      <w:r>
        <w:lastRenderedPageBreak/>
        <w:t xml:space="preserve">Bước 14 </w:t>
      </w:r>
    </w:p>
    <w:p w14:paraId="3B38278A" w14:textId="77777777" w:rsidR="004F73F0" w:rsidRDefault="00000000">
      <w:r>
        <w:rPr>
          <w:noProof/>
        </w:rPr>
        <w:drawing>
          <wp:inline distT="0" distB="0" distL="0" distR="0" wp14:anchorId="15E3FEEF" wp14:editId="66B7C1E8">
            <wp:extent cx="8686800" cy="48863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14.jpg"/>
                    <pic:cNvPicPr/>
                  </pic:nvPicPr>
                  <pic:blipFill>
                    <a:blip r:embed="rId19"/>
                    <a:stretch>
                      <a:fillRect/>
                    </a:stretch>
                  </pic:blipFill>
                  <pic:spPr>
                    <a:xfrm>
                      <a:off x="0" y="0"/>
                      <a:ext cx="8686800" cy="4886325"/>
                    </a:xfrm>
                    <a:prstGeom prst="rect">
                      <a:avLst/>
                    </a:prstGeom>
                  </pic:spPr>
                </pic:pic>
              </a:graphicData>
            </a:graphic>
          </wp:inline>
        </w:drawing>
      </w:r>
    </w:p>
    <w:p w14:paraId="7451AFBF" w14:textId="24C6B7AA" w:rsidR="004F73F0" w:rsidRDefault="00000000">
      <w:pPr>
        <w:pStyle w:val="Heading2"/>
      </w:pPr>
      <w:r>
        <w:lastRenderedPageBreak/>
        <w:t xml:space="preserve">Bước 15 </w:t>
      </w:r>
    </w:p>
    <w:p w14:paraId="7CD031B0" w14:textId="77777777" w:rsidR="004F73F0" w:rsidRDefault="00000000">
      <w:r>
        <w:rPr>
          <w:noProof/>
        </w:rPr>
        <w:drawing>
          <wp:inline distT="0" distB="0" distL="0" distR="0" wp14:anchorId="3296CC21" wp14:editId="5E21E893">
            <wp:extent cx="8686800" cy="48863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15.jpg"/>
                    <pic:cNvPicPr/>
                  </pic:nvPicPr>
                  <pic:blipFill>
                    <a:blip r:embed="rId20"/>
                    <a:stretch>
                      <a:fillRect/>
                    </a:stretch>
                  </pic:blipFill>
                  <pic:spPr>
                    <a:xfrm>
                      <a:off x="0" y="0"/>
                      <a:ext cx="8686800" cy="4886325"/>
                    </a:xfrm>
                    <a:prstGeom prst="rect">
                      <a:avLst/>
                    </a:prstGeom>
                  </pic:spPr>
                </pic:pic>
              </a:graphicData>
            </a:graphic>
          </wp:inline>
        </w:drawing>
      </w:r>
    </w:p>
    <w:p w14:paraId="5A0F1E27" w14:textId="7680BD5C" w:rsidR="004F73F0" w:rsidRDefault="00000000">
      <w:pPr>
        <w:pStyle w:val="Heading2"/>
      </w:pPr>
      <w:r>
        <w:lastRenderedPageBreak/>
        <w:t xml:space="preserve">Bước 16 </w:t>
      </w:r>
    </w:p>
    <w:p w14:paraId="1104A9B1" w14:textId="77777777" w:rsidR="004F73F0" w:rsidRDefault="00000000">
      <w:r>
        <w:rPr>
          <w:noProof/>
        </w:rPr>
        <w:drawing>
          <wp:inline distT="0" distB="0" distL="0" distR="0" wp14:anchorId="55E44065" wp14:editId="3087393C">
            <wp:extent cx="8686800" cy="48863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16.jpg"/>
                    <pic:cNvPicPr/>
                  </pic:nvPicPr>
                  <pic:blipFill>
                    <a:blip r:embed="rId21"/>
                    <a:stretch>
                      <a:fillRect/>
                    </a:stretch>
                  </pic:blipFill>
                  <pic:spPr>
                    <a:xfrm>
                      <a:off x="0" y="0"/>
                      <a:ext cx="8686800" cy="4886325"/>
                    </a:xfrm>
                    <a:prstGeom prst="rect">
                      <a:avLst/>
                    </a:prstGeom>
                  </pic:spPr>
                </pic:pic>
              </a:graphicData>
            </a:graphic>
          </wp:inline>
        </w:drawing>
      </w:r>
    </w:p>
    <w:p w14:paraId="7AEEB7E0" w14:textId="43ED7300" w:rsidR="004F73F0" w:rsidRDefault="00000000">
      <w:pPr>
        <w:pStyle w:val="Heading2"/>
      </w:pPr>
      <w:r>
        <w:lastRenderedPageBreak/>
        <w:t xml:space="preserve">Bước 17 </w:t>
      </w:r>
    </w:p>
    <w:p w14:paraId="3310FEA4" w14:textId="77777777" w:rsidR="004F73F0" w:rsidRDefault="00000000">
      <w:r>
        <w:rPr>
          <w:noProof/>
        </w:rPr>
        <w:drawing>
          <wp:inline distT="0" distB="0" distL="0" distR="0" wp14:anchorId="4EAB84C5" wp14:editId="25114878">
            <wp:extent cx="8686800" cy="48863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17.jpg"/>
                    <pic:cNvPicPr/>
                  </pic:nvPicPr>
                  <pic:blipFill>
                    <a:blip r:embed="rId22"/>
                    <a:stretch>
                      <a:fillRect/>
                    </a:stretch>
                  </pic:blipFill>
                  <pic:spPr>
                    <a:xfrm>
                      <a:off x="0" y="0"/>
                      <a:ext cx="8686800" cy="4886325"/>
                    </a:xfrm>
                    <a:prstGeom prst="rect">
                      <a:avLst/>
                    </a:prstGeom>
                  </pic:spPr>
                </pic:pic>
              </a:graphicData>
            </a:graphic>
          </wp:inline>
        </w:drawing>
      </w:r>
    </w:p>
    <w:p w14:paraId="2E05B392" w14:textId="07619527" w:rsidR="004F73F0" w:rsidRDefault="00000000">
      <w:pPr>
        <w:pStyle w:val="Heading2"/>
      </w:pPr>
      <w:r>
        <w:lastRenderedPageBreak/>
        <w:t xml:space="preserve">Bước 18 </w:t>
      </w:r>
    </w:p>
    <w:p w14:paraId="2BC6A149" w14:textId="77777777" w:rsidR="004F73F0" w:rsidRDefault="00000000">
      <w:r>
        <w:rPr>
          <w:noProof/>
        </w:rPr>
        <w:drawing>
          <wp:inline distT="0" distB="0" distL="0" distR="0" wp14:anchorId="2315E156" wp14:editId="19726D7F">
            <wp:extent cx="8686800" cy="48863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18.jpg"/>
                    <pic:cNvPicPr/>
                  </pic:nvPicPr>
                  <pic:blipFill>
                    <a:blip r:embed="rId23"/>
                    <a:stretch>
                      <a:fillRect/>
                    </a:stretch>
                  </pic:blipFill>
                  <pic:spPr>
                    <a:xfrm>
                      <a:off x="0" y="0"/>
                      <a:ext cx="8686800" cy="4886325"/>
                    </a:xfrm>
                    <a:prstGeom prst="rect">
                      <a:avLst/>
                    </a:prstGeom>
                  </pic:spPr>
                </pic:pic>
              </a:graphicData>
            </a:graphic>
          </wp:inline>
        </w:drawing>
      </w:r>
    </w:p>
    <w:p w14:paraId="7E263EAA" w14:textId="45A3BDF4" w:rsidR="004F73F0" w:rsidRDefault="00000000">
      <w:pPr>
        <w:pStyle w:val="Heading2"/>
      </w:pPr>
      <w:r>
        <w:lastRenderedPageBreak/>
        <w:t xml:space="preserve">Bước 19 </w:t>
      </w:r>
    </w:p>
    <w:p w14:paraId="1C3EF519" w14:textId="77777777" w:rsidR="004F73F0" w:rsidRDefault="00000000">
      <w:r>
        <w:rPr>
          <w:noProof/>
        </w:rPr>
        <w:drawing>
          <wp:inline distT="0" distB="0" distL="0" distR="0" wp14:anchorId="55DF5F07" wp14:editId="754D6ABA">
            <wp:extent cx="8686800" cy="48863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19.jpg"/>
                    <pic:cNvPicPr/>
                  </pic:nvPicPr>
                  <pic:blipFill>
                    <a:blip r:embed="rId24"/>
                    <a:stretch>
                      <a:fillRect/>
                    </a:stretch>
                  </pic:blipFill>
                  <pic:spPr>
                    <a:xfrm>
                      <a:off x="0" y="0"/>
                      <a:ext cx="8686800" cy="4886325"/>
                    </a:xfrm>
                    <a:prstGeom prst="rect">
                      <a:avLst/>
                    </a:prstGeom>
                  </pic:spPr>
                </pic:pic>
              </a:graphicData>
            </a:graphic>
          </wp:inline>
        </w:drawing>
      </w:r>
    </w:p>
    <w:p w14:paraId="364D84F1" w14:textId="35BB09BD" w:rsidR="004F73F0" w:rsidRDefault="00000000">
      <w:pPr>
        <w:pStyle w:val="Heading2"/>
      </w:pPr>
      <w:r>
        <w:lastRenderedPageBreak/>
        <w:t xml:space="preserve">Bước 20 </w:t>
      </w:r>
    </w:p>
    <w:p w14:paraId="56F1E89E" w14:textId="77777777" w:rsidR="004F73F0" w:rsidRDefault="00000000">
      <w:r>
        <w:rPr>
          <w:noProof/>
        </w:rPr>
        <w:drawing>
          <wp:inline distT="0" distB="0" distL="0" distR="0" wp14:anchorId="360463F2" wp14:editId="617B16D9">
            <wp:extent cx="8686800" cy="48863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20.jpg"/>
                    <pic:cNvPicPr/>
                  </pic:nvPicPr>
                  <pic:blipFill>
                    <a:blip r:embed="rId25"/>
                    <a:stretch>
                      <a:fillRect/>
                    </a:stretch>
                  </pic:blipFill>
                  <pic:spPr>
                    <a:xfrm>
                      <a:off x="0" y="0"/>
                      <a:ext cx="8686800" cy="4886325"/>
                    </a:xfrm>
                    <a:prstGeom prst="rect">
                      <a:avLst/>
                    </a:prstGeom>
                  </pic:spPr>
                </pic:pic>
              </a:graphicData>
            </a:graphic>
          </wp:inline>
        </w:drawing>
      </w:r>
    </w:p>
    <w:p w14:paraId="1975D1CA" w14:textId="6371782A" w:rsidR="004F73F0" w:rsidRDefault="00000000">
      <w:pPr>
        <w:pStyle w:val="Heading2"/>
      </w:pPr>
      <w:r>
        <w:lastRenderedPageBreak/>
        <w:t xml:space="preserve">Bước 21 </w:t>
      </w:r>
    </w:p>
    <w:p w14:paraId="57FDE46F" w14:textId="77777777" w:rsidR="004F73F0" w:rsidRDefault="00000000">
      <w:r>
        <w:rPr>
          <w:noProof/>
        </w:rPr>
        <w:drawing>
          <wp:inline distT="0" distB="0" distL="0" distR="0" wp14:anchorId="4A287E2A" wp14:editId="0E7CEA5A">
            <wp:extent cx="8686800" cy="48863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21.jpg"/>
                    <pic:cNvPicPr/>
                  </pic:nvPicPr>
                  <pic:blipFill>
                    <a:blip r:embed="rId26"/>
                    <a:stretch>
                      <a:fillRect/>
                    </a:stretch>
                  </pic:blipFill>
                  <pic:spPr>
                    <a:xfrm>
                      <a:off x="0" y="0"/>
                      <a:ext cx="8686800" cy="4886325"/>
                    </a:xfrm>
                    <a:prstGeom prst="rect">
                      <a:avLst/>
                    </a:prstGeom>
                  </pic:spPr>
                </pic:pic>
              </a:graphicData>
            </a:graphic>
          </wp:inline>
        </w:drawing>
      </w:r>
    </w:p>
    <w:p w14:paraId="42315D0D" w14:textId="131BE1AA" w:rsidR="004F73F0" w:rsidRDefault="00000000">
      <w:pPr>
        <w:pStyle w:val="Heading2"/>
      </w:pPr>
      <w:r>
        <w:lastRenderedPageBreak/>
        <w:t xml:space="preserve">Bước 22 </w:t>
      </w:r>
    </w:p>
    <w:p w14:paraId="7ACB96AF" w14:textId="77777777" w:rsidR="004F73F0" w:rsidRDefault="00000000">
      <w:r>
        <w:rPr>
          <w:noProof/>
        </w:rPr>
        <w:drawing>
          <wp:inline distT="0" distB="0" distL="0" distR="0" wp14:anchorId="6937310C" wp14:editId="0561759A">
            <wp:extent cx="8686800" cy="48863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22.jpg"/>
                    <pic:cNvPicPr/>
                  </pic:nvPicPr>
                  <pic:blipFill>
                    <a:blip r:embed="rId27"/>
                    <a:stretch>
                      <a:fillRect/>
                    </a:stretch>
                  </pic:blipFill>
                  <pic:spPr>
                    <a:xfrm>
                      <a:off x="0" y="0"/>
                      <a:ext cx="8686800" cy="4886325"/>
                    </a:xfrm>
                    <a:prstGeom prst="rect">
                      <a:avLst/>
                    </a:prstGeom>
                  </pic:spPr>
                </pic:pic>
              </a:graphicData>
            </a:graphic>
          </wp:inline>
        </w:drawing>
      </w:r>
    </w:p>
    <w:sectPr w:rsidR="004F73F0" w:rsidSect="00034616">
      <w:pgSz w:w="15840" w:h="12240" w:orient="landscape"/>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16cid:durableId="1873610100">
    <w:abstractNumId w:val="8"/>
  </w:num>
  <w:num w:numId="2" w16cid:durableId="1302921455">
    <w:abstractNumId w:val="6"/>
  </w:num>
  <w:num w:numId="3" w16cid:durableId="1136030014">
    <w:abstractNumId w:val="5"/>
  </w:num>
  <w:num w:numId="4" w16cid:durableId="2041851402">
    <w:abstractNumId w:val="4"/>
  </w:num>
  <w:num w:numId="5" w16cid:durableId="1627009425">
    <w:abstractNumId w:val="7"/>
  </w:num>
  <w:num w:numId="6" w16cid:durableId="1780490484">
    <w:abstractNumId w:val="3"/>
  </w:num>
  <w:num w:numId="7" w16cid:durableId="1143353793">
    <w:abstractNumId w:val="2"/>
  </w:num>
  <w:num w:numId="8" w16cid:durableId="995917372">
    <w:abstractNumId w:val="1"/>
  </w:num>
  <w:num w:numId="9" w16cid:durableId="118432600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3"/>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0F4B1C"/>
    <w:rsid w:val="0015074B"/>
    <w:rsid w:val="00284671"/>
    <w:rsid w:val="0029639D"/>
    <w:rsid w:val="00326F90"/>
    <w:rsid w:val="004F73F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637CC24"/>
  <w14:defaultImageDpi w14:val="300"/>
  <w15:docId w15:val="{72D2F72E-9EC7-4503-8CBB-598D49D1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g"/><Relationship Id="rId18" Type="http://schemas.openxmlformats.org/officeDocument/2006/relationships/image" Target="media/image13.jpg"/><Relationship Id="rId26" Type="http://schemas.openxmlformats.org/officeDocument/2006/relationships/image" Target="media/image21.jpg"/><Relationship Id="rId3" Type="http://schemas.openxmlformats.org/officeDocument/2006/relationships/styles" Target="styles.xml"/><Relationship Id="rId21" Type="http://schemas.openxmlformats.org/officeDocument/2006/relationships/image" Target="media/image16.jpg"/><Relationship Id="rId7" Type="http://schemas.openxmlformats.org/officeDocument/2006/relationships/image" Target="media/image2.jpg"/><Relationship Id="rId12" Type="http://schemas.openxmlformats.org/officeDocument/2006/relationships/image" Target="media/image7.jpg"/><Relationship Id="rId17" Type="http://schemas.openxmlformats.org/officeDocument/2006/relationships/image" Target="media/image12.jpg"/><Relationship Id="rId25" Type="http://schemas.openxmlformats.org/officeDocument/2006/relationships/image" Target="media/image20.jpg"/><Relationship Id="rId2" Type="http://schemas.openxmlformats.org/officeDocument/2006/relationships/numbering" Target="numbering.xml"/><Relationship Id="rId16" Type="http://schemas.openxmlformats.org/officeDocument/2006/relationships/image" Target="media/image11.jpg"/><Relationship Id="rId20" Type="http://schemas.openxmlformats.org/officeDocument/2006/relationships/image" Target="media/image15.jp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image" Target="media/image6.jpg"/><Relationship Id="rId24" Type="http://schemas.openxmlformats.org/officeDocument/2006/relationships/image" Target="media/image19.jpg"/><Relationship Id="rId5" Type="http://schemas.openxmlformats.org/officeDocument/2006/relationships/webSettings" Target="webSettings.xml"/><Relationship Id="rId15" Type="http://schemas.openxmlformats.org/officeDocument/2006/relationships/image" Target="media/image10.jpg"/><Relationship Id="rId23" Type="http://schemas.openxmlformats.org/officeDocument/2006/relationships/image" Target="media/image18.jpg"/><Relationship Id="rId28" Type="http://schemas.openxmlformats.org/officeDocument/2006/relationships/fontTable" Target="fontTable.xml"/><Relationship Id="rId10" Type="http://schemas.openxmlformats.org/officeDocument/2006/relationships/image" Target="media/image5.jpg"/><Relationship Id="rId19" Type="http://schemas.openxmlformats.org/officeDocument/2006/relationships/image" Target="media/image14.jpg"/><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9.jpg"/><Relationship Id="rId22" Type="http://schemas.openxmlformats.org/officeDocument/2006/relationships/image" Target="media/image17.jpg"/><Relationship Id="rId27" Type="http://schemas.openxmlformats.org/officeDocument/2006/relationships/image" Target="media/image2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133</Words>
  <Characters>762</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894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Nguyễn Minh Hải</cp:lastModifiedBy>
  <cp:revision>3</cp:revision>
  <dcterms:created xsi:type="dcterms:W3CDTF">2013-12-23T23:15:00Z</dcterms:created>
  <dcterms:modified xsi:type="dcterms:W3CDTF">2026-07-26T02:07:00Z</dcterms:modified>
  <cp:category/>
</cp:coreProperties>
</file>