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Title"/>
        <w:jc w:val="center"/>
      </w:pPr>
      <w:r>
        <w:t>Hướng dẫn Cisco FTD/FMC - Part 6: VPN, Malware Protection, API &amp; Python</w:t>
      </w:r>
    </w:p>
    <w:p>
      <w:r>
        <w:t>- Cấu hình VPN</w:t>
        <w:br/>
        <w:t>- Thiết lập Malware Protection</w:t>
        <w:br/>
        <w:t>- Ứng dụng API và Python Automation</w:t>
      </w:r>
    </w:p>
    <w:p>
      <w:r>
        <w:rPr>
          <w:b/>
        </w:rPr>
        <w:t xml:space="preserve">Bước 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2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3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4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5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6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7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8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9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0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1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2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3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4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5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6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7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8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9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20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21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22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23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24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25.jp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26.jp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27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28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29: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29.jp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30.jp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31.jp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32.jp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33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34.jp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5" name="Picture 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35.jp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6" name="Picture 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36.jp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7" name="Picture 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37.jp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8" name="Picture 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38.jp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39: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39" name="Picture 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39.jp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0" name="Picture 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40.jp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1" name="Picture 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41.jp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2" name="Picture 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42.jp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3" name="Picture 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43.jp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4" name="Picture 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44.jp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5" name="Picture 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45.jp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6" name="Picture 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46.jp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7" name="Picture 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47.jp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8" name="Picture 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48.jp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49: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49" name="Picture 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49.jp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50: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50" name="Picture 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50.jp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51: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51" name="Picture 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51.jp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52: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52" name="Picture 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52.jp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53: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53" name="Picture 5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53.jp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54: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54" name="Picture 5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54.jp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55: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55" name="Picture 5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55.jp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56: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56" name="Picture 5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56.jp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57: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57" name="Picture 5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57.jp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58: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58" name="Picture 5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58.jp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59: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59" name="Picture 5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59.jp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60: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60" name="Picture 6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60.jp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61: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61" name="Picture 6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61.jp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62: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62" name="Picture 6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62.jp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63: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63" name="Picture 6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63.jp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64: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64" name="Picture 6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64.jp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65: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65" name="Picture 6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65.jp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66: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66" name="Picture 6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66.jp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67: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67" name="Picture 6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67.jp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68: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68" name="Picture 6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68.jp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69: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69" name="Picture 6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69.jp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70: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70" name="Picture 7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70.jp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71: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71" name="Picture 7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71.jp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72: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72" name="Picture 7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72.jp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73: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73" name="Picture 7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73.jp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74: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74" name="Picture 7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74.jp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75: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75" name="Picture 7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75.jp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76: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76" name="Picture 7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76.jp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77: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77" name="Picture 7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77.jp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78: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78" name="Picture 7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78.jp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79: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79" name="Picture 7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79.jp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80: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80" name="Picture 8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80.jp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81: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81" name="Picture 8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81.jp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82: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82" name="Picture 8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82.jp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83: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83" name="Picture 8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83.jp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84: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84" name="Picture 8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84.jp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85: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85" name="Picture 8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85.jp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86: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86" name="Picture 8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86.jp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87: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87" name="Picture 8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87.jp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88: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88" name="Picture 8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88.jp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89: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89" name="Picture 8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89.jp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90: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90" name="Picture 9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90.jp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91: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91" name="Picture 9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91.jp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92: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92" name="Picture 9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92.jp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93: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93" name="Picture 9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93.jp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94: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94" name="Picture 9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94.jp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95: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95" name="Picture 9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95.jp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96: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96" name="Picture 9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96.jp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97: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97" name="Picture 9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97.jp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98: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98" name="Picture 9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98.jp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99: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99" name="Picture 9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99.jp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100: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00" name="Picture 10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00.jp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101: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01" name="Picture 10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01.jp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102: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02" name="Picture 10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02.jp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103: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03" name="Picture 10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03.jp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104: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04" name="Picture 10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04.jp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105: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05" name="Picture 10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05.jp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106: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06" name="Picture 10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06.jp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107: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07" name="Picture 10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07.jp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108: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08" name="Picture 10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08.jp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109: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09" name="Picture 10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09.jp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110: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10" name="Picture 1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10.jp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111: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11" name="Picture 1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11.jp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112: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12" name="Picture 1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12.jp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113: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13" name="Picture 1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13.jp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114: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14" name="Picture 1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14.jp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115: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15" name="Picture 1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15.jp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116: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16" name="Picture 1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16.jp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117: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17" name="Picture 1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17.jp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118: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18" name="Picture 1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18.jp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119: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19" name="Picture 1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19.jp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120: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20" name="Picture 1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20.jp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121: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21" name="Picture 1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21.jp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122: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22" name="Picture 1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22.jp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123: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23" name="Picture 1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23.jp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124: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24" name="Picture 1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24.jp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125: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25" name="Picture 1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25.jp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126: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26" name="Picture 1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26.jp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127: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27" name="Picture 1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27.jp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128: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28" name="Picture 1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28.jp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129: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29" name="Picture 1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29.jp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130: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30" name="Picture 1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30.jp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131: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31" name="Picture 1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31.jp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132: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32" name="Picture 1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32.jp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133: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33" name="Picture 1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33.jp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134: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34" name="Picture 1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34.jp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135: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35" name="Picture 1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35.jp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136: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36" name="Picture 1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36.jp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137: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37" name="Picture 1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37.jp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138: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38" name="Picture 1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38.jp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139: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39" name="Picture 1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39.jp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140: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40" name="Picture 1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40.jp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141: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41" name="Picture 1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41.jp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142: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42" name="Picture 1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42.jp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143: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43" name="Picture 1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43.jp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144: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44" name="Picture 1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44.jp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145: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45" name="Picture 1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45.jp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146: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46" name="Picture 1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46.jp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147: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47" name="Picture 1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47.jp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148: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48" name="Picture 1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48.jp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rPr>
          <w:b/>
        </w:rPr>
        <w:t xml:space="preserve">Bước 149: </w:t>
      </w:r>
    </w:p>
    <w:p>
      <w:r>
        <w:drawing>
          <wp:inline xmlns:a="http://schemas.openxmlformats.org/drawingml/2006/main" xmlns:pic="http://schemas.openxmlformats.org/drawingml/2006/picture">
            <wp:extent cx="9144000" cy="4857750"/>
            <wp:docPr id="149" name="Picture 1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rocessed_part6_step149.jp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4857750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headerReference w:type="default" r:id="rId9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t>Người tổng hợp: hainguyenit.edubit.vn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image" Target="media/image1.jpg"/><Relationship Id="rId11" Type="http://schemas.openxmlformats.org/officeDocument/2006/relationships/image" Target="media/image2.jpg"/><Relationship Id="rId12" Type="http://schemas.openxmlformats.org/officeDocument/2006/relationships/image" Target="media/image3.jpg"/><Relationship Id="rId13" Type="http://schemas.openxmlformats.org/officeDocument/2006/relationships/image" Target="media/image4.jpg"/><Relationship Id="rId14" Type="http://schemas.openxmlformats.org/officeDocument/2006/relationships/image" Target="media/image5.jpg"/><Relationship Id="rId15" Type="http://schemas.openxmlformats.org/officeDocument/2006/relationships/image" Target="media/image6.jpg"/><Relationship Id="rId16" Type="http://schemas.openxmlformats.org/officeDocument/2006/relationships/image" Target="media/image7.jpg"/><Relationship Id="rId17" Type="http://schemas.openxmlformats.org/officeDocument/2006/relationships/image" Target="media/image8.jpg"/><Relationship Id="rId18" Type="http://schemas.openxmlformats.org/officeDocument/2006/relationships/image" Target="media/image9.jpg"/><Relationship Id="rId19" Type="http://schemas.openxmlformats.org/officeDocument/2006/relationships/image" Target="media/image10.jpg"/><Relationship Id="rId20" Type="http://schemas.openxmlformats.org/officeDocument/2006/relationships/image" Target="media/image11.jpg"/><Relationship Id="rId21" Type="http://schemas.openxmlformats.org/officeDocument/2006/relationships/image" Target="media/image12.jpg"/><Relationship Id="rId22" Type="http://schemas.openxmlformats.org/officeDocument/2006/relationships/image" Target="media/image13.jpg"/><Relationship Id="rId23" Type="http://schemas.openxmlformats.org/officeDocument/2006/relationships/image" Target="media/image14.jpg"/><Relationship Id="rId24" Type="http://schemas.openxmlformats.org/officeDocument/2006/relationships/image" Target="media/image15.jpg"/><Relationship Id="rId25" Type="http://schemas.openxmlformats.org/officeDocument/2006/relationships/image" Target="media/image16.jpg"/><Relationship Id="rId26" Type="http://schemas.openxmlformats.org/officeDocument/2006/relationships/image" Target="media/image17.jpg"/><Relationship Id="rId27" Type="http://schemas.openxmlformats.org/officeDocument/2006/relationships/image" Target="media/image18.jpg"/><Relationship Id="rId28" Type="http://schemas.openxmlformats.org/officeDocument/2006/relationships/image" Target="media/image19.jpg"/><Relationship Id="rId29" Type="http://schemas.openxmlformats.org/officeDocument/2006/relationships/image" Target="media/image20.jpg"/><Relationship Id="rId30" Type="http://schemas.openxmlformats.org/officeDocument/2006/relationships/image" Target="media/image21.jpg"/><Relationship Id="rId31" Type="http://schemas.openxmlformats.org/officeDocument/2006/relationships/image" Target="media/image22.jpg"/><Relationship Id="rId32" Type="http://schemas.openxmlformats.org/officeDocument/2006/relationships/image" Target="media/image23.jpg"/><Relationship Id="rId33" Type="http://schemas.openxmlformats.org/officeDocument/2006/relationships/image" Target="media/image24.jpg"/><Relationship Id="rId34" Type="http://schemas.openxmlformats.org/officeDocument/2006/relationships/image" Target="media/image25.jpg"/><Relationship Id="rId35" Type="http://schemas.openxmlformats.org/officeDocument/2006/relationships/image" Target="media/image26.jpg"/><Relationship Id="rId36" Type="http://schemas.openxmlformats.org/officeDocument/2006/relationships/image" Target="media/image27.jpg"/><Relationship Id="rId37" Type="http://schemas.openxmlformats.org/officeDocument/2006/relationships/image" Target="media/image28.jpg"/><Relationship Id="rId38" Type="http://schemas.openxmlformats.org/officeDocument/2006/relationships/image" Target="media/image29.jpg"/><Relationship Id="rId39" Type="http://schemas.openxmlformats.org/officeDocument/2006/relationships/image" Target="media/image30.jpg"/><Relationship Id="rId40" Type="http://schemas.openxmlformats.org/officeDocument/2006/relationships/image" Target="media/image31.jpg"/><Relationship Id="rId41" Type="http://schemas.openxmlformats.org/officeDocument/2006/relationships/image" Target="media/image32.jpg"/><Relationship Id="rId42" Type="http://schemas.openxmlformats.org/officeDocument/2006/relationships/image" Target="media/image33.jpg"/><Relationship Id="rId43" Type="http://schemas.openxmlformats.org/officeDocument/2006/relationships/image" Target="media/image34.jpg"/><Relationship Id="rId44" Type="http://schemas.openxmlformats.org/officeDocument/2006/relationships/image" Target="media/image35.jpg"/><Relationship Id="rId45" Type="http://schemas.openxmlformats.org/officeDocument/2006/relationships/image" Target="media/image36.jpg"/><Relationship Id="rId46" Type="http://schemas.openxmlformats.org/officeDocument/2006/relationships/image" Target="media/image37.jpg"/><Relationship Id="rId47" Type="http://schemas.openxmlformats.org/officeDocument/2006/relationships/image" Target="media/image38.jpg"/><Relationship Id="rId48" Type="http://schemas.openxmlformats.org/officeDocument/2006/relationships/image" Target="media/image39.jpg"/><Relationship Id="rId49" Type="http://schemas.openxmlformats.org/officeDocument/2006/relationships/image" Target="media/image40.jpg"/><Relationship Id="rId50" Type="http://schemas.openxmlformats.org/officeDocument/2006/relationships/image" Target="media/image41.jpg"/><Relationship Id="rId51" Type="http://schemas.openxmlformats.org/officeDocument/2006/relationships/image" Target="media/image42.jpg"/><Relationship Id="rId52" Type="http://schemas.openxmlformats.org/officeDocument/2006/relationships/image" Target="media/image43.jpg"/><Relationship Id="rId53" Type="http://schemas.openxmlformats.org/officeDocument/2006/relationships/image" Target="media/image44.jpg"/><Relationship Id="rId54" Type="http://schemas.openxmlformats.org/officeDocument/2006/relationships/image" Target="media/image45.jpg"/><Relationship Id="rId55" Type="http://schemas.openxmlformats.org/officeDocument/2006/relationships/image" Target="media/image46.jpg"/><Relationship Id="rId56" Type="http://schemas.openxmlformats.org/officeDocument/2006/relationships/image" Target="media/image47.jpg"/><Relationship Id="rId57" Type="http://schemas.openxmlformats.org/officeDocument/2006/relationships/image" Target="media/image48.jpg"/><Relationship Id="rId58" Type="http://schemas.openxmlformats.org/officeDocument/2006/relationships/image" Target="media/image49.jpg"/><Relationship Id="rId59" Type="http://schemas.openxmlformats.org/officeDocument/2006/relationships/image" Target="media/image50.jpg"/><Relationship Id="rId60" Type="http://schemas.openxmlformats.org/officeDocument/2006/relationships/image" Target="media/image51.jpg"/><Relationship Id="rId61" Type="http://schemas.openxmlformats.org/officeDocument/2006/relationships/image" Target="media/image52.jpg"/><Relationship Id="rId62" Type="http://schemas.openxmlformats.org/officeDocument/2006/relationships/image" Target="media/image53.jpg"/><Relationship Id="rId63" Type="http://schemas.openxmlformats.org/officeDocument/2006/relationships/image" Target="media/image54.jpg"/><Relationship Id="rId64" Type="http://schemas.openxmlformats.org/officeDocument/2006/relationships/image" Target="media/image55.jpg"/><Relationship Id="rId65" Type="http://schemas.openxmlformats.org/officeDocument/2006/relationships/image" Target="media/image56.jpg"/><Relationship Id="rId66" Type="http://schemas.openxmlformats.org/officeDocument/2006/relationships/image" Target="media/image57.jpg"/><Relationship Id="rId67" Type="http://schemas.openxmlformats.org/officeDocument/2006/relationships/image" Target="media/image58.jpg"/><Relationship Id="rId68" Type="http://schemas.openxmlformats.org/officeDocument/2006/relationships/image" Target="media/image59.jpg"/><Relationship Id="rId69" Type="http://schemas.openxmlformats.org/officeDocument/2006/relationships/image" Target="media/image60.jpg"/><Relationship Id="rId70" Type="http://schemas.openxmlformats.org/officeDocument/2006/relationships/image" Target="media/image61.jpg"/><Relationship Id="rId71" Type="http://schemas.openxmlformats.org/officeDocument/2006/relationships/image" Target="media/image62.jpg"/><Relationship Id="rId72" Type="http://schemas.openxmlformats.org/officeDocument/2006/relationships/image" Target="media/image63.jpg"/><Relationship Id="rId73" Type="http://schemas.openxmlformats.org/officeDocument/2006/relationships/image" Target="media/image64.jpg"/><Relationship Id="rId74" Type="http://schemas.openxmlformats.org/officeDocument/2006/relationships/image" Target="media/image65.jpg"/><Relationship Id="rId75" Type="http://schemas.openxmlformats.org/officeDocument/2006/relationships/image" Target="media/image66.jpg"/><Relationship Id="rId76" Type="http://schemas.openxmlformats.org/officeDocument/2006/relationships/image" Target="media/image67.jpg"/><Relationship Id="rId77" Type="http://schemas.openxmlformats.org/officeDocument/2006/relationships/image" Target="media/image68.jpg"/><Relationship Id="rId78" Type="http://schemas.openxmlformats.org/officeDocument/2006/relationships/image" Target="media/image69.jpg"/><Relationship Id="rId79" Type="http://schemas.openxmlformats.org/officeDocument/2006/relationships/image" Target="media/image70.jpg"/><Relationship Id="rId80" Type="http://schemas.openxmlformats.org/officeDocument/2006/relationships/image" Target="media/image71.jpg"/><Relationship Id="rId81" Type="http://schemas.openxmlformats.org/officeDocument/2006/relationships/image" Target="media/image72.jpg"/><Relationship Id="rId82" Type="http://schemas.openxmlformats.org/officeDocument/2006/relationships/image" Target="media/image73.jpg"/><Relationship Id="rId83" Type="http://schemas.openxmlformats.org/officeDocument/2006/relationships/image" Target="media/image74.jpg"/><Relationship Id="rId84" Type="http://schemas.openxmlformats.org/officeDocument/2006/relationships/image" Target="media/image75.jpg"/><Relationship Id="rId85" Type="http://schemas.openxmlformats.org/officeDocument/2006/relationships/image" Target="media/image76.jpg"/><Relationship Id="rId86" Type="http://schemas.openxmlformats.org/officeDocument/2006/relationships/image" Target="media/image77.jpg"/><Relationship Id="rId87" Type="http://schemas.openxmlformats.org/officeDocument/2006/relationships/image" Target="media/image78.jpg"/><Relationship Id="rId88" Type="http://schemas.openxmlformats.org/officeDocument/2006/relationships/image" Target="media/image79.jpg"/><Relationship Id="rId89" Type="http://schemas.openxmlformats.org/officeDocument/2006/relationships/image" Target="media/image80.jpg"/><Relationship Id="rId90" Type="http://schemas.openxmlformats.org/officeDocument/2006/relationships/image" Target="media/image81.jpg"/><Relationship Id="rId91" Type="http://schemas.openxmlformats.org/officeDocument/2006/relationships/image" Target="media/image82.jpg"/><Relationship Id="rId92" Type="http://schemas.openxmlformats.org/officeDocument/2006/relationships/image" Target="media/image83.jpg"/><Relationship Id="rId93" Type="http://schemas.openxmlformats.org/officeDocument/2006/relationships/image" Target="media/image84.jpg"/><Relationship Id="rId94" Type="http://schemas.openxmlformats.org/officeDocument/2006/relationships/image" Target="media/image85.jpg"/><Relationship Id="rId95" Type="http://schemas.openxmlformats.org/officeDocument/2006/relationships/image" Target="media/image86.jpg"/><Relationship Id="rId96" Type="http://schemas.openxmlformats.org/officeDocument/2006/relationships/image" Target="media/image87.jpg"/><Relationship Id="rId97" Type="http://schemas.openxmlformats.org/officeDocument/2006/relationships/image" Target="media/image88.jpg"/><Relationship Id="rId98" Type="http://schemas.openxmlformats.org/officeDocument/2006/relationships/image" Target="media/image89.jpg"/><Relationship Id="rId99" Type="http://schemas.openxmlformats.org/officeDocument/2006/relationships/image" Target="media/image90.jpg"/><Relationship Id="rId100" Type="http://schemas.openxmlformats.org/officeDocument/2006/relationships/image" Target="media/image91.jpg"/><Relationship Id="rId101" Type="http://schemas.openxmlformats.org/officeDocument/2006/relationships/image" Target="media/image92.jpg"/><Relationship Id="rId102" Type="http://schemas.openxmlformats.org/officeDocument/2006/relationships/image" Target="media/image93.jpg"/><Relationship Id="rId103" Type="http://schemas.openxmlformats.org/officeDocument/2006/relationships/image" Target="media/image94.jpg"/><Relationship Id="rId104" Type="http://schemas.openxmlformats.org/officeDocument/2006/relationships/image" Target="media/image95.jpg"/><Relationship Id="rId105" Type="http://schemas.openxmlformats.org/officeDocument/2006/relationships/image" Target="media/image96.jpg"/><Relationship Id="rId106" Type="http://schemas.openxmlformats.org/officeDocument/2006/relationships/image" Target="media/image97.jpg"/><Relationship Id="rId107" Type="http://schemas.openxmlformats.org/officeDocument/2006/relationships/image" Target="media/image98.jpg"/><Relationship Id="rId108" Type="http://schemas.openxmlformats.org/officeDocument/2006/relationships/image" Target="media/image99.jpg"/><Relationship Id="rId109" Type="http://schemas.openxmlformats.org/officeDocument/2006/relationships/image" Target="media/image100.jpg"/><Relationship Id="rId110" Type="http://schemas.openxmlformats.org/officeDocument/2006/relationships/image" Target="media/image101.jpg"/><Relationship Id="rId111" Type="http://schemas.openxmlformats.org/officeDocument/2006/relationships/image" Target="media/image102.jpg"/><Relationship Id="rId112" Type="http://schemas.openxmlformats.org/officeDocument/2006/relationships/image" Target="media/image103.jpg"/><Relationship Id="rId113" Type="http://schemas.openxmlformats.org/officeDocument/2006/relationships/image" Target="media/image104.jpg"/><Relationship Id="rId114" Type="http://schemas.openxmlformats.org/officeDocument/2006/relationships/image" Target="media/image105.jpg"/><Relationship Id="rId115" Type="http://schemas.openxmlformats.org/officeDocument/2006/relationships/image" Target="media/image106.jpg"/><Relationship Id="rId116" Type="http://schemas.openxmlformats.org/officeDocument/2006/relationships/image" Target="media/image107.jpg"/><Relationship Id="rId117" Type="http://schemas.openxmlformats.org/officeDocument/2006/relationships/image" Target="media/image108.jpg"/><Relationship Id="rId118" Type="http://schemas.openxmlformats.org/officeDocument/2006/relationships/image" Target="media/image109.jpg"/><Relationship Id="rId119" Type="http://schemas.openxmlformats.org/officeDocument/2006/relationships/image" Target="media/image110.jpg"/><Relationship Id="rId120" Type="http://schemas.openxmlformats.org/officeDocument/2006/relationships/image" Target="media/image111.jpg"/><Relationship Id="rId121" Type="http://schemas.openxmlformats.org/officeDocument/2006/relationships/image" Target="media/image112.jpg"/><Relationship Id="rId122" Type="http://schemas.openxmlformats.org/officeDocument/2006/relationships/image" Target="media/image113.jpg"/><Relationship Id="rId123" Type="http://schemas.openxmlformats.org/officeDocument/2006/relationships/image" Target="media/image114.jpg"/><Relationship Id="rId124" Type="http://schemas.openxmlformats.org/officeDocument/2006/relationships/image" Target="media/image115.jpg"/><Relationship Id="rId125" Type="http://schemas.openxmlformats.org/officeDocument/2006/relationships/image" Target="media/image116.jpg"/><Relationship Id="rId126" Type="http://schemas.openxmlformats.org/officeDocument/2006/relationships/image" Target="media/image117.jpg"/><Relationship Id="rId127" Type="http://schemas.openxmlformats.org/officeDocument/2006/relationships/image" Target="media/image118.jpg"/><Relationship Id="rId128" Type="http://schemas.openxmlformats.org/officeDocument/2006/relationships/image" Target="media/image119.jpg"/><Relationship Id="rId129" Type="http://schemas.openxmlformats.org/officeDocument/2006/relationships/image" Target="media/image120.jpg"/><Relationship Id="rId130" Type="http://schemas.openxmlformats.org/officeDocument/2006/relationships/image" Target="media/image121.jpg"/><Relationship Id="rId131" Type="http://schemas.openxmlformats.org/officeDocument/2006/relationships/image" Target="media/image122.jpg"/><Relationship Id="rId132" Type="http://schemas.openxmlformats.org/officeDocument/2006/relationships/image" Target="media/image123.jpg"/><Relationship Id="rId133" Type="http://schemas.openxmlformats.org/officeDocument/2006/relationships/image" Target="media/image124.jpg"/><Relationship Id="rId134" Type="http://schemas.openxmlformats.org/officeDocument/2006/relationships/image" Target="media/image125.jpg"/><Relationship Id="rId135" Type="http://schemas.openxmlformats.org/officeDocument/2006/relationships/image" Target="media/image126.jpg"/><Relationship Id="rId136" Type="http://schemas.openxmlformats.org/officeDocument/2006/relationships/image" Target="media/image127.jpg"/><Relationship Id="rId137" Type="http://schemas.openxmlformats.org/officeDocument/2006/relationships/image" Target="media/image128.jpg"/><Relationship Id="rId138" Type="http://schemas.openxmlformats.org/officeDocument/2006/relationships/image" Target="media/image129.jpg"/><Relationship Id="rId139" Type="http://schemas.openxmlformats.org/officeDocument/2006/relationships/image" Target="media/image130.jpg"/><Relationship Id="rId140" Type="http://schemas.openxmlformats.org/officeDocument/2006/relationships/image" Target="media/image131.jpg"/><Relationship Id="rId141" Type="http://schemas.openxmlformats.org/officeDocument/2006/relationships/image" Target="media/image132.jpg"/><Relationship Id="rId142" Type="http://schemas.openxmlformats.org/officeDocument/2006/relationships/image" Target="media/image133.jpg"/><Relationship Id="rId143" Type="http://schemas.openxmlformats.org/officeDocument/2006/relationships/image" Target="media/image134.jpg"/><Relationship Id="rId144" Type="http://schemas.openxmlformats.org/officeDocument/2006/relationships/image" Target="media/image135.jpg"/><Relationship Id="rId145" Type="http://schemas.openxmlformats.org/officeDocument/2006/relationships/image" Target="media/image136.jpg"/><Relationship Id="rId146" Type="http://schemas.openxmlformats.org/officeDocument/2006/relationships/image" Target="media/image137.jpg"/><Relationship Id="rId147" Type="http://schemas.openxmlformats.org/officeDocument/2006/relationships/image" Target="media/image138.jpg"/><Relationship Id="rId148" Type="http://schemas.openxmlformats.org/officeDocument/2006/relationships/image" Target="media/image139.jpg"/><Relationship Id="rId149" Type="http://schemas.openxmlformats.org/officeDocument/2006/relationships/image" Target="media/image140.jpg"/><Relationship Id="rId150" Type="http://schemas.openxmlformats.org/officeDocument/2006/relationships/image" Target="media/image141.jpg"/><Relationship Id="rId151" Type="http://schemas.openxmlformats.org/officeDocument/2006/relationships/image" Target="media/image142.jpg"/><Relationship Id="rId152" Type="http://schemas.openxmlformats.org/officeDocument/2006/relationships/image" Target="media/image143.jpg"/><Relationship Id="rId153" Type="http://schemas.openxmlformats.org/officeDocument/2006/relationships/image" Target="media/image144.jpg"/><Relationship Id="rId154" Type="http://schemas.openxmlformats.org/officeDocument/2006/relationships/image" Target="media/image145.jpg"/><Relationship Id="rId155" Type="http://schemas.openxmlformats.org/officeDocument/2006/relationships/image" Target="media/image146.jpg"/><Relationship Id="rId156" Type="http://schemas.openxmlformats.org/officeDocument/2006/relationships/image" Target="media/image147.jpg"/><Relationship Id="rId157" Type="http://schemas.openxmlformats.org/officeDocument/2006/relationships/image" Target="media/image148.jpg"/><Relationship Id="rId158" Type="http://schemas.openxmlformats.org/officeDocument/2006/relationships/image" Target="media/image149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